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20A96" w14:textId="3F617D80" w:rsidR="007D0DA4" w:rsidRPr="007D0DA4" w:rsidRDefault="007D0DA4" w:rsidP="007D0DA4">
      <w:pPr>
        <w:jc w:val="right"/>
        <w:rPr>
          <w:rFonts w:ascii="Arial" w:hAnsi="Arial" w:cs="Arial"/>
          <w:sz w:val="20"/>
          <w:szCs w:val="20"/>
        </w:rPr>
      </w:pPr>
      <w:r w:rsidRPr="007D0DA4">
        <w:rPr>
          <w:rFonts w:ascii="Arial" w:hAnsi="Arial" w:cs="Arial"/>
          <w:sz w:val="20"/>
          <w:szCs w:val="20"/>
        </w:rPr>
        <w:t xml:space="preserve">Załącznik nr </w:t>
      </w:r>
      <w:r w:rsidR="00454DEA">
        <w:rPr>
          <w:rFonts w:ascii="Arial" w:hAnsi="Arial" w:cs="Arial"/>
          <w:sz w:val="20"/>
          <w:szCs w:val="20"/>
        </w:rPr>
        <w:t>3</w:t>
      </w:r>
      <w:r w:rsidRPr="007D0DA4">
        <w:rPr>
          <w:rFonts w:ascii="Arial" w:hAnsi="Arial" w:cs="Arial"/>
          <w:sz w:val="20"/>
          <w:szCs w:val="20"/>
        </w:rPr>
        <w:t xml:space="preserve"> do SWZ  </w:t>
      </w:r>
    </w:p>
    <w:p w14:paraId="7983FDE3" w14:textId="77777777" w:rsidR="00F95A9B" w:rsidRPr="000B43E6" w:rsidRDefault="00F95A9B" w:rsidP="00F95A9B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3"/>
          <w:szCs w:val="23"/>
        </w:rPr>
      </w:pPr>
      <w:r w:rsidRPr="000B43E6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</w:p>
    <w:p w14:paraId="370C013D" w14:textId="093F9189" w:rsidR="007415F8" w:rsidRPr="005F3A8B" w:rsidRDefault="007415F8" w:rsidP="007415F8">
      <w:pPr>
        <w:tabs>
          <w:tab w:val="center" w:pos="4536"/>
          <w:tab w:val="right" w:pos="9072"/>
        </w:tabs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Oznaczenie sprawy: </w:t>
      </w:r>
      <w:r w:rsidRPr="005F3A8B">
        <w:rPr>
          <w:rFonts w:ascii="Arial" w:hAnsi="Arial" w:cs="Arial"/>
          <w:caps/>
          <w:sz w:val="20"/>
          <w:szCs w:val="20"/>
        </w:rPr>
        <w:t>ZPF.I.271.</w:t>
      </w:r>
      <w:r w:rsidR="00146608">
        <w:rPr>
          <w:rFonts w:ascii="Arial" w:hAnsi="Arial" w:cs="Arial"/>
          <w:caps/>
          <w:sz w:val="20"/>
          <w:szCs w:val="20"/>
        </w:rPr>
        <w:t>1</w:t>
      </w:r>
      <w:r w:rsidR="00A72183">
        <w:rPr>
          <w:rFonts w:ascii="Arial" w:hAnsi="Arial" w:cs="Arial"/>
          <w:caps/>
          <w:sz w:val="20"/>
          <w:szCs w:val="20"/>
        </w:rPr>
        <w:t>3</w:t>
      </w:r>
      <w:r w:rsidRPr="005F3A8B">
        <w:rPr>
          <w:rFonts w:ascii="Arial" w:hAnsi="Arial" w:cs="Arial"/>
          <w:caps/>
          <w:sz w:val="20"/>
          <w:szCs w:val="20"/>
        </w:rPr>
        <w:t>.202</w:t>
      </w:r>
      <w:r w:rsidR="00454DEA">
        <w:rPr>
          <w:rFonts w:ascii="Arial" w:hAnsi="Arial" w:cs="Arial"/>
          <w:caps/>
          <w:sz w:val="20"/>
          <w:szCs w:val="20"/>
        </w:rPr>
        <w:t>5</w:t>
      </w:r>
    </w:p>
    <w:p w14:paraId="2CFBACCF" w14:textId="77777777" w:rsidR="00A061A9" w:rsidRDefault="00A061A9" w:rsidP="00F95A9B">
      <w:pPr>
        <w:spacing w:line="276" w:lineRule="auto"/>
        <w:jc w:val="center"/>
        <w:rPr>
          <w:rFonts w:ascii="Arial" w:hAnsi="Arial" w:cs="Arial"/>
          <w:b/>
          <w:bCs/>
          <w:color w:val="000000"/>
          <w:u w:val="single"/>
        </w:rPr>
      </w:pPr>
    </w:p>
    <w:p w14:paraId="57AFF216" w14:textId="77777777" w:rsidR="00F95A9B" w:rsidRPr="000B43E6" w:rsidRDefault="00F95A9B" w:rsidP="00F95A9B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0B43E6">
        <w:rPr>
          <w:rFonts w:ascii="Arial" w:hAnsi="Arial" w:cs="Arial"/>
          <w:b/>
          <w:bCs/>
          <w:color w:val="000000"/>
          <w:u w:val="single"/>
        </w:rPr>
        <w:t>Zobowiązanie podmiotu udostępniającego zasoby do oddania Wykonawcy do dyspozycji niezbędnych zasobów na potrzeby realizacji zamówienia</w:t>
      </w:r>
    </w:p>
    <w:p w14:paraId="686A6C7A" w14:textId="77777777" w:rsidR="000D528B" w:rsidRDefault="000D528B" w:rsidP="00A46CA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25428E6E" w14:textId="01785A9F" w:rsidR="00F95A9B" w:rsidRDefault="00111F21" w:rsidP="000D528B">
      <w:pPr>
        <w:spacing w:line="276" w:lineRule="auto"/>
        <w:rPr>
          <w:rFonts w:ascii="Arial" w:hAnsi="Arial" w:cs="Arial"/>
          <w:b/>
          <w:bCs/>
          <w:color w:val="000000"/>
          <w:sz w:val="20"/>
        </w:rPr>
      </w:pPr>
      <w:r w:rsidRPr="000B43E6">
        <w:rPr>
          <w:rFonts w:ascii="Arial" w:hAnsi="Arial" w:cs="Arial"/>
          <w:color w:val="000000"/>
          <w:sz w:val="20"/>
        </w:rPr>
        <w:t>pn.:</w:t>
      </w:r>
      <w:r>
        <w:rPr>
          <w:rFonts w:ascii="Arial" w:hAnsi="Arial" w:cs="Arial"/>
          <w:color w:val="000000"/>
          <w:sz w:val="20"/>
        </w:rPr>
        <w:t xml:space="preserve"> </w:t>
      </w:r>
      <w:r w:rsidR="00241FCD" w:rsidRPr="00241FCD">
        <w:rPr>
          <w:rFonts w:ascii="Arial" w:hAnsi="Arial" w:cs="Arial"/>
          <w:b/>
          <w:bCs/>
          <w:color w:val="000000"/>
          <w:sz w:val="20"/>
        </w:rPr>
        <w:t>,,</w:t>
      </w:r>
      <w:r w:rsidR="00146608" w:rsidRPr="00146608">
        <w:rPr>
          <w:rFonts w:ascii="Arial" w:hAnsi="Arial" w:cs="Arial"/>
          <w:b/>
          <w:bCs/>
          <w:sz w:val="28"/>
          <w:szCs w:val="28"/>
        </w:rPr>
        <w:t xml:space="preserve"> </w:t>
      </w:r>
      <w:r w:rsidR="00146608" w:rsidRPr="00146608">
        <w:rPr>
          <w:rFonts w:ascii="Arial" w:hAnsi="Arial" w:cs="Arial"/>
          <w:b/>
          <w:bCs/>
          <w:color w:val="000000"/>
          <w:sz w:val="20"/>
        </w:rPr>
        <w:t>Mój potencjał - Moja przyszłość. Rozwój edukacji w Gminie Żurawica ”Dostawa pomocy dydaktycznych do pracowni biologiczno-chemicznych</w:t>
      </w:r>
      <w:r w:rsidR="00241FCD" w:rsidRPr="00241FCD">
        <w:rPr>
          <w:rFonts w:ascii="Arial" w:hAnsi="Arial" w:cs="Arial"/>
          <w:b/>
          <w:bCs/>
          <w:color w:val="000000"/>
          <w:sz w:val="20"/>
        </w:rPr>
        <w:t>”</w:t>
      </w:r>
    </w:p>
    <w:p w14:paraId="3684725B" w14:textId="77777777" w:rsidR="00241FCD" w:rsidRDefault="00241FCD" w:rsidP="000D528B">
      <w:pPr>
        <w:spacing w:line="276" w:lineRule="auto"/>
        <w:rPr>
          <w:rFonts w:ascii="Arial" w:hAnsi="Arial" w:cs="Arial"/>
          <w:b/>
          <w:bCs/>
          <w:color w:val="000000"/>
          <w:sz w:val="20"/>
        </w:rPr>
      </w:pPr>
    </w:p>
    <w:p w14:paraId="055EC7B0" w14:textId="77777777" w:rsidR="001A5C4E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 w:rsidRPr="000B43E6">
        <w:rPr>
          <w:rFonts w:ascii="Arial" w:hAnsi="Arial" w:cs="Arial"/>
          <w:color w:val="000000"/>
          <w:sz w:val="20"/>
          <w:szCs w:val="20"/>
        </w:rPr>
        <w:t xml:space="preserve">Ja(/My) niżej podpisany(/ni) ………………….……………………..………………………….. </w:t>
      </w:r>
    </w:p>
    <w:p w14:paraId="201F677B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 xml:space="preserve">będąc upoważnionym(/mi) do reprezentowania: </w:t>
      </w:r>
    </w:p>
    <w:p w14:paraId="6FD1AA87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>…………………………….………………………………….………………………………………</w:t>
      </w:r>
    </w:p>
    <w:p w14:paraId="5987FCDF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0B43E6">
        <w:rPr>
          <w:rFonts w:ascii="Arial" w:hAnsi="Arial" w:cs="Arial"/>
          <w:color w:val="000000"/>
          <w:sz w:val="22"/>
          <w:szCs w:val="22"/>
        </w:rPr>
        <w:t>………………………</w:t>
      </w:r>
      <w:r w:rsidR="001A5C4E" w:rsidRPr="000B43E6">
        <w:rPr>
          <w:rFonts w:ascii="Arial" w:hAnsi="Arial" w:cs="Arial"/>
          <w:color w:val="000000"/>
          <w:sz w:val="22"/>
          <w:szCs w:val="22"/>
        </w:rPr>
        <w:t>…….………………………………….……………………………</w:t>
      </w:r>
    </w:p>
    <w:p w14:paraId="50FCCC5B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0B43E6">
        <w:rPr>
          <w:rFonts w:ascii="Arial" w:hAnsi="Arial" w:cs="Arial"/>
          <w:i/>
          <w:iCs/>
          <w:color w:val="000000"/>
          <w:sz w:val="16"/>
          <w:szCs w:val="16"/>
        </w:rPr>
        <w:t>CEiDG</w:t>
      </w:r>
      <w:proofErr w:type="spellEnd"/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 podmiotu udostępniającego zasoby) </w:t>
      </w:r>
    </w:p>
    <w:p w14:paraId="0D3894A1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4EAAA899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b/>
          <w:bCs/>
          <w:color w:val="000000"/>
          <w:sz w:val="20"/>
          <w:szCs w:val="20"/>
        </w:rPr>
        <w:t>oświadczam(/y)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0412D3B2" w14:textId="59E360EC" w:rsidR="00F95A9B" w:rsidRPr="000B43E6" w:rsidRDefault="00F95A9B" w:rsidP="00F95A9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bCs/>
          <w:color w:val="000000"/>
          <w:sz w:val="20"/>
          <w:szCs w:val="20"/>
        </w:rPr>
        <w:t xml:space="preserve">że stosunek łączący nas z Wykonawcą gwarantuje rzeczywisty dostęp do udostępnionych/ wskazanych zasobów oraz oświadczamy że, stosownie do art. 118 ustawy z dnia 11 września 2019 Prawo zamówień publicznych udostępnimy Wykonawcy </w:t>
      </w:r>
    </w:p>
    <w:p w14:paraId="786914B0" w14:textId="77777777" w:rsidR="00111F21" w:rsidRDefault="00111F21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1500C88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…………………………………………………………………....…………………………….………………</w:t>
      </w:r>
    </w:p>
    <w:p w14:paraId="56FDB870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(pełna nazwa i adres Wykonawcy składającego ofertę) </w:t>
      </w:r>
    </w:p>
    <w:p w14:paraId="5E998444" w14:textId="77777777" w:rsidR="00F95A9B" w:rsidRPr="000B43E6" w:rsidRDefault="00F95A9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3764DDA8" w14:textId="77777777" w:rsidR="00BB38C5" w:rsidRDefault="00BB38C5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63EA40E" w14:textId="6737B233" w:rsidR="00112DC1" w:rsidRPr="00FD6793" w:rsidRDefault="00112DC1" w:rsidP="00F95A9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D6793">
        <w:rPr>
          <w:rFonts w:ascii="Arial" w:hAnsi="Arial" w:cs="Arial"/>
          <w:b/>
          <w:color w:val="000000"/>
          <w:sz w:val="20"/>
          <w:szCs w:val="20"/>
        </w:rPr>
        <w:t xml:space="preserve">Zakres dostępnych wykonawcy zasobów </w:t>
      </w:r>
      <w:r w:rsidR="0007796A" w:rsidRPr="00FD6793">
        <w:rPr>
          <w:rFonts w:ascii="Arial" w:hAnsi="Arial" w:cs="Arial"/>
          <w:b/>
          <w:color w:val="000000"/>
          <w:sz w:val="20"/>
          <w:szCs w:val="20"/>
        </w:rPr>
        <w:t>podmiotu udostępniającego zasoby:</w:t>
      </w:r>
    </w:p>
    <w:p w14:paraId="3F5CDC28" w14:textId="77777777" w:rsidR="00111F21" w:rsidRDefault="00111F21" w:rsidP="00111F21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14:paraId="502E3910" w14:textId="713A9BE9" w:rsidR="00FD6793" w:rsidRDefault="0007796A" w:rsidP="000D528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Udostępniam wykonawcy………………………………………………………….. zasób doświadczenia, które nabyłem wykonując </w:t>
      </w:r>
      <w:r w:rsidR="00EC5B2B" w:rsidRPr="00EC5B2B">
        <w:rPr>
          <w:rFonts w:ascii="Arial" w:hAnsi="Arial" w:cs="Arial"/>
          <w:b/>
          <w:color w:val="000000"/>
          <w:sz w:val="20"/>
          <w:szCs w:val="20"/>
        </w:rPr>
        <w:t>usługi/dostawy</w:t>
      </w:r>
      <w:r>
        <w:rPr>
          <w:rFonts w:ascii="Arial" w:hAnsi="Arial" w:cs="Arial"/>
          <w:color w:val="000000"/>
          <w:sz w:val="20"/>
          <w:szCs w:val="20"/>
        </w:rPr>
        <w:t xml:space="preserve"> polegające na …………………………………………….. na podstawie umowy zawartej w dniu ………………. z ……………………</w:t>
      </w:r>
      <w:r w:rsidR="00FD6793">
        <w:rPr>
          <w:rFonts w:ascii="Arial" w:hAnsi="Arial" w:cs="Arial"/>
          <w:color w:val="000000"/>
          <w:sz w:val="20"/>
          <w:szCs w:val="20"/>
        </w:rPr>
        <w:t>, które wykonałem należycie.</w:t>
      </w:r>
    </w:p>
    <w:p w14:paraId="101D9EA6" w14:textId="77777777" w:rsidR="00FD6793" w:rsidRDefault="00FD6793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043E1BC" w14:textId="0FB581DB" w:rsidR="0007796A" w:rsidRDefault="00FD6793" w:rsidP="00F95A9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D6793">
        <w:rPr>
          <w:rFonts w:ascii="Arial" w:hAnsi="Arial" w:cs="Arial"/>
          <w:b/>
          <w:color w:val="000000"/>
          <w:sz w:val="20"/>
          <w:szCs w:val="20"/>
        </w:rPr>
        <w:t>Sposób i okres udostępnienia wykonawcy i wykorzystania przez niego zasobów podmiotu udostępniającego te zasoby przy wykonywaniu zamówienia:</w:t>
      </w:r>
    </w:p>
    <w:p w14:paraId="41437285" w14:textId="77777777" w:rsidR="00FD6793" w:rsidRDefault="00FD6793" w:rsidP="00F95A9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14:paraId="146F8CF6" w14:textId="14F769F3" w:rsidR="00AF465D" w:rsidRDefault="005B53ED" w:rsidP="000D5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5B53ED">
        <w:rPr>
          <w:rFonts w:ascii="Arial" w:hAnsi="Arial" w:cs="Arial"/>
          <w:color w:val="000000"/>
          <w:sz w:val="20"/>
          <w:szCs w:val="20"/>
        </w:rPr>
        <w:t>Nabyte doświadczenie</w:t>
      </w:r>
      <w:r>
        <w:rPr>
          <w:rFonts w:ascii="Arial" w:hAnsi="Arial" w:cs="Arial"/>
          <w:color w:val="000000"/>
          <w:sz w:val="20"/>
          <w:szCs w:val="20"/>
        </w:rPr>
        <w:t xml:space="preserve"> udostępnię wykonawcy w okresie realizacji umowy w sprawie zamówienia publicznego  w sposób, który gwarantuje rzeczywisty dostęp do tego doświadczenia, będąc podwykonawcą </w:t>
      </w:r>
      <w:r w:rsidR="00EC5B2B" w:rsidRPr="007C2847">
        <w:rPr>
          <w:rFonts w:ascii="Arial" w:hAnsi="Arial" w:cs="Arial"/>
          <w:b/>
          <w:color w:val="000000"/>
          <w:sz w:val="20"/>
          <w:szCs w:val="20"/>
        </w:rPr>
        <w:t>dostaw/usług</w:t>
      </w:r>
      <w:r w:rsidRPr="007C2847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3495E894" w14:textId="77777777" w:rsidR="00AF465D" w:rsidRDefault="00AF465D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B39F615" w14:textId="679D46A8" w:rsidR="00A474EB" w:rsidRPr="00A474EB" w:rsidRDefault="00AF465D" w:rsidP="000D5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474EB">
        <w:rPr>
          <w:rFonts w:ascii="Arial" w:hAnsi="Arial" w:cs="Arial"/>
          <w:b/>
          <w:color w:val="000000"/>
          <w:sz w:val="20"/>
          <w:szCs w:val="20"/>
        </w:rPr>
        <w:t xml:space="preserve">Czy i w jakim zakresie podmiot </w:t>
      </w:r>
      <w:r w:rsidR="00A474EB" w:rsidRPr="00A474EB">
        <w:rPr>
          <w:rFonts w:ascii="Arial" w:hAnsi="Arial" w:cs="Arial"/>
          <w:b/>
          <w:color w:val="000000"/>
          <w:sz w:val="20"/>
          <w:szCs w:val="20"/>
        </w:rPr>
        <w:t>udostępniający</w:t>
      </w:r>
      <w:r w:rsidRPr="00A474EB">
        <w:rPr>
          <w:rFonts w:ascii="Arial" w:hAnsi="Arial" w:cs="Arial"/>
          <w:b/>
          <w:color w:val="000000"/>
          <w:sz w:val="20"/>
          <w:szCs w:val="20"/>
        </w:rPr>
        <w:t xml:space="preserve"> zasoby, na zdolnościach którego wykonawca polega w odniesieniu do warunków udziału w postępowaniu dotyczących wykształcenia, kwalifikacji zawodowych lub doświadczenia, realizuje </w:t>
      </w:r>
      <w:r w:rsidR="007C2847">
        <w:rPr>
          <w:rFonts w:ascii="Arial" w:hAnsi="Arial" w:cs="Arial"/>
          <w:b/>
          <w:color w:val="000000"/>
          <w:sz w:val="20"/>
          <w:szCs w:val="20"/>
        </w:rPr>
        <w:t>dostawy</w:t>
      </w:r>
      <w:r w:rsidR="00A474EB" w:rsidRPr="00A474EB">
        <w:rPr>
          <w:rFonts w:ascii="Arial" w:hAnsi="Arial" w:cs="Arial"/>
          <w:b/>
          <w:color w:val="000000"/>
          <w:sz w:val="20"/>
          <w:szCs w:val="20"/>
        </w:rPr>
        <w:t xml:space="preserve"> lub usługi, których wskazanie zdolności dotyczą:</w:t>
      </w:r>
    </w:p>
    <w:p w14:paraId="538D287D" w14:textId="49A22AAB" w:rsidR="00FD6793" w:rsidRPr="005B53ED" w:rsidRDefault="00A474EB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465D">
        <w:rPr>
          <w:rFonts w:ascii="Arial" w:hAnsi="Arial" w:cs="Arial"/>
          <w:color w:val="000000"/>
          <w:sz w:val="20"/>
          <w:szCs w:val="20"/>
        </w:rPr>
        <w:t xml:space="preserve"> </w:t>
      </w:r>
      <w:r w:rsidR="005B53ED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CA75511" w14:textId="77777777" w:rsidR="00E745A9" w:rsidRDefault="00E745A9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Jako podwykonawca zobowiązuje się do wykonania następujących robót budowlanych:</w:t>
      </w:r>
    </w:p>
    <w:p w14:paraId="19DB796F" w14:textId="77777777" w:rsidR="00E745A9" w:rsidRDefault="00E745A9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362BAFE" w14:textId="20950614" w:rsidR="00E745A9" w:rsidRDefault="00E745A9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………………………………………………………………………………………………..………………….</w:t>
      </w:r>
    </w:p>
    <w:p w14:paraId="62C26D98" w14:textId="77777777" w:rsidR="00E745A9" w:rsidRDefault="00E745A9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F9C2971" w14:textId="77845D35" w:rsidR="00E745A9" w:rsidRDefault="00E745A9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………………………………………………………………………………..………………………………….</w:t>
      </w:r>
    </w:p>
    <w:p w14:paraId="57F34393" w14:textId="77777777" w:rsidR="00E745A9" w:rsidRDefault="00E745A9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B5BFBBA" w14:textId="38BA55B3" w:rsidR="00FD6793" w:rsidRDefault="00E745A9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3) …………………………..………………………………………………………………………………….…… </w:t>
      </w:r>
    </w:p>
    <w:p w14:paraId="7CB156D2" w14:textId="77777777" w:rsidR="00BB38C5" w:rsidRDefault="00BB38C5" w:rsidP="00F95A9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sectPr w:rsidR="00BB38C5" w:rsidSect="001B0BDF">
      <w:headerReference w:type="default" r:id="rId8"/>
      <w:footerReference w:type="default" r:id="rId9"/>
      <w:headerReference w:type="first" r:id="rId10"/>
      <w:pgSz w:w="11906" w:h="16838"/>
      <w:pgMar w:top="1418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B0AD7" w16cex:dateUtc="2021-09-14T09:49:00Z"/>
  <w16cex:commentExtensible w16cex:durableId="24EAFDD4" w16cex:dateUtc="2021-09-14T08:54:00Z"/>
  <w16cex:commentExtensible w16cex:durableId="24EAFE3A" w16cex:dateUtc="2021-09-14T08:55:00Z"/>
  <w16cex:commentExtensible w16cex:durableId="24EAFE16" w16cex:dateUtc="2021-09-14T08:55:00Z"/>
  <w16cex:commentExtensible w16cex:durableId="24EB0624" w16cex:dateUtc="2021-09-14T09:29:00Z"/>
  <w16cex:commentExtensible w16cex:durableId="24EB0813" w16cex:dateUtc="2021-09-14T09:37:00Z"/>
  <w16cex:commentExtensible w16cex:durableId="24EB201E" w16cex:dateUtc="2021-09-14T11:20:00Z"/>
  <w16cex:commentExtensible w16cex:durableId="24EB098E" w16cex:dateUtc="2021-09-14T09:44:00Z"/>
  <w16cex:commentExtensible w16cex:durableId="24EB0A7E" w16cex:dateUtc="2021-09-14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435178" w16cid:durableId="24EB0AD7"/>
  <w16cid:commentId w16cid:paraId="31A68019" w16cid:durableId="24EAFDD4"/>
  <w16cid:commentId w16cid:paraId="7ABBD4F9" w16cid:durableId="24EAFE3A"/>
  <w16cid:commentId w16cid:paraId="7B3F06A4" w16cid:durableId="24EAFE16"/>
  <w16cid:commentId w16cid:paraId="6265A2DA" w16cid:durableId="24EDA97D"/>
  <w16cid:commentId w16cid:paraId="4E3E9251" w16cid:durableId="24EB0624"/>
  <w16cid:commentId w16cid:paraId="757034BB" w16cid:durableId="24EB0813"/>
  <w16cid:commentId w16cid:paraId="36EB7C06" w16cid:durableId="24EB201E"/>
  <w16cid:commentId w16cid:paraId="7132F155" w16cid:durableId="24EDA981"/>
  <w16cid:commentId w16cid:paraId="0674A52A" w16cid:durableId="24EDA982"/>
  <w16cid:commentId w16cid:paraId="0376EAD3" w16cid:durableId="24EB098E"/>
  <w16cid:commentId w16cid:paraId="33096DEA" w16cid:durableId="24EB0A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A1BF4" w14:textId="77777777" w:rsidR="00D87972" w:rsidRDefault="00D87972">
      <w:r>
        <w:separator/>
      </w:r>
    </w:p>
  </w:endnote>
  <w:endnote w:type="continuationSeparator" w:id="0">
    <w:p w14:paraId="0C42A04C" w14:textId="77777777" w:rsidR="00D87972" w:rsidRDefault="00D8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D8770" w14:textId="0680EA80" w:rsidR="00BF2EF2" w:rsidRPr="007B17EA" w:rsidRDefault="00241FCD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* niepotrzebne skreślić</w:t>
    </w:r>
    <w:r w:rsidR="00BF2EF2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="00BF2EF2" w:rsidRPr="007B17EA">
      <w:rPr>
        <w:rFonts w:ascii="Arial" w:hAnsi="Arial" w:cs="Arial"/>
        <w:sz w:val="16"/>
        <w:szCs w:val="16"/>
      </w:rPr>
      <w:t xml:space="preserve">Strona </w:t>
    </w:r>
    <w:r w:rsidR="00BF2EF2" w:rsidRPr="007B17EA">
      <w:rPr>
        <w:rFonts w:ascii="Arial" w:hAnsi="Arial" w:cs="Arial"/>
        <w:b/>
        <w:bCs/>
        <w:sz w:val="16"/>
        <w:szCs w:val="16"/>
      </w:rPr>
      <w:fldChar w:fldCharType="begin"/>
    </w:r>
    <w:r w:rsidR="00BF2EF2" w:rsidRPr="007B17EA">
      <w:rPr>
        <w:rFonts w:ascii="Arial" w:hAnsi="Arial" w:cs="Arial"/>
        <w:b/>
        <w:bCs/>
        <w:sz w:val="16"/>
        <w:szCs w:val="16"/>
      </w:rPr>
      <w:instrText>PAGE</w:instrText>
    </w:r>
    <w:r w:rsidR="00BF2EF2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146608">
      <w:rPr>
        <w:rFonts w:ascii="Arial" w:hAnsi="Arial" w:cs="Arial"/>
        <w:b/>
        <w:bCs/>
        <w:noProof/>
        <w:sz w:val="16"/>
        <w:szCs w:val="16"/>
      </w:rPr>
      <w:t>1</w:t>
    </w:r>
    <w:r w:rsidR="00BF2EF2" w:rsidRPr="007B17EA">
      <w:rPr>
        <w:rFonts w:ascii="Arial" w:hAnsi="Arial" w:cs="Arial"/>
        <w:b/>
        <w:bCs/>
        <w:sz w:val="16"/>
        <w:szCs w:val="16"/>
      </w:rPr>
      <w:fldChar w:fldCharType="end"/>
    </w:r>
    <w:r w:rsidR="00BF2EF2" w:rsidRPr="007B17EA">
      <w:rPr>
        <w:rFonts w:ascii="Arial" w:hAnsi="Arial" w:cs="Arial"/>
        <w:sz w:val="16"/>
        <w:szCs w:val="16"/>
      </w:rPr>
      <w:t xml:space="preserve"> z </w:t>
    </w:r>
    <w:r w:rsidR="00BF2EF2" w:rsidRPr="007B17EA">
      <w:rPr>
        <w:rFonts w:ascii="Arial" w:hAnsi="Arial" w:cs="Arial"/>
        <w:b/>
        <w:bCs/>
        <w:sz w:val="16"/>
        <w:szCs w:val="16"/>
      </w:rPr>
      <w:fldChar w:fldCharType="begin"/>
    </w:r>
    <w:r w:rsidR="00BF2EF2" w:rsidRPr="007B17EA">
      <w:rPr>
        <w:rFonts w:ascii="Arial" w:hAnsi="Arial" w:cs="Arial"/>
        <w:b/>
        <w:bCs/>
        <w:sz w:val="16"/>
        <w:szCs w:val="16"/>
      </w:rPr>
      <w:instrText>NUMPAGES</w:instrText>
    </w:r>
    <w:r w:rsidR="00BF2EF2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146608">
      <w:rPr>
        <w:rFonts w:ascii="Arial" w:hAnsi="Arial" w:cs="Arial"/>
        <w:b/>
        <w:bCs/>
        <w:noProof/>
        <w:sz w:val="16"/>
        <w:szCs w:val="16"/>
      </w:rPr>
      <w:t>1</w:t>
    </w:r>
    <w:r w:rsidR="00BF2EF2"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1DD19A92" w14:textId="77777777" w:rsidR="00BF2EF2" w:rsidRDefault="00BF2EF2"/>
  <w:p w14:paraId="0D23A670" w14:textId="77777777" w:rsidR="00BF2EF2" w:rsidRDefault="00BF2E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666A1" w14:textId="77777777" w:rsidR="00D87972" w:rsidRDefault="00D87972">
      <w:r>
        <w:separator/>
      </w:r>
    </w:p>
  </w:footnote>
  <w:footnote w:type="continuationSeparator" w:id="0">
    <w:p w14:paraId="14BA41B5" w14:textId="77777777" w:rsidR="00D87972" w:rsidRDefault="00D87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C3865" w14:textId="77777777" w:rsidR="00BF2EF2" w:rsidRDefault="00BF2EF2">
    <w:pPr>
      <w:pStyle w:val="Nagwek"/>
    </w:pPr>
  </w:p>
  <w:p w14:paraId="624C38E1" w14:textId="77777777" w:rsidR="00BF2EF2" w:rsidRDefault="00BF2EF2"/>
  <w:p w14:paraId="212F06CD" w14:textId="77777777" w:rsidR="00BF2EF2" w:rsidRDefault="00BF2EF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0D3F0" w14:textId="77777777" w:rsidR="00BF2EF2" w:rsidRDefault="00BF2EF2">
    <w:pPr>
      <w:pStyle w:val="Nagwek"/>
    </w:pPr>
    <w:r w:rsidRPr="009F54FC">
      <w:rPr>
        <w:noProof/>
      </w:rPr>
      <w:drawing>
        <wp:inline distT="0" distB="0" distL="0" distR="0" wp14:anchorId="09EBC35B" wp14:editId="34B22CF0">
          <wp:extent cx="5715000" cy="419100"/>
          <wp:effectExtent l="0" t="0" r="0" b="0"/>
          <wp:docPr id="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</w:rPr>
    </w:lvl>
  </w:abstractNum>
  <w:abstractNum w:abstractNumId="4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</w:abstractNum>
  <w:abstractNum w:abstractNumId="6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9">
    <w:nsid w:val="00000026"/>
    <w:multiLevelType w:val="single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A4C38F1"/>
    <w:multiLevelType w:val="hybridMultilevel"/>
    <w:tmpl w:val="86E21FE4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7">
      <w:start w:val="1"/>
      <w:numFmt w:val="lowerLetter"/>
      <w:lvlText w:val="%3)"/>
      <w:lvlJc w:val="left"/>
      <w:pPr>
        <w:ind w:left="2055" w:hanging="7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8856D7B"/>
    <w:multiLevelType w:val="hybridMultilevel"/>
    <w:tmpl w:val="3F4A865A"/>
    <w:lvl w:ilvl="0" w:tplc="65201068">
      <w:start w:val="1"/>
      <w:numFmt w:val="decimal"/>
      <w:lvlText w:val="%1."/>
      <w:lvlJc w:val="left"/>
      <w:pPr>
        <w:ind w:left="39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17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4A75C5A"/>
    <w:multiLevelType w:val="hybridMultilevel"/>
    <w:tmpl w:val="4A7008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2655318D"/>
    <w:multiLevelType w:val="hybridMultilevel"/>
    <w:tmpl w:val="0970604C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DC84D88">
      <w:start w:val="1"/>
      <w:numFmt w:val="decimal"/>
      <w:lvlText w:val="%4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B3307C0"/>
    <w:multiLevelType w:val="hybridMultilevel"/>
    <w:tmpl w:val="F6A479A2"/>
    <w:lvl w:ilvl="0" w:tplc="A21ECF58">
      <w:start w:val="1"/>
      <w:numFmt w:val="lowerLetter"/>
      <w:lvlText w:val="%1)"/>
      <w:lvlJc w:val="left"/>
      <w:pPr>
        <w:ind w:left="185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F01715B"/>
    <w:multiLevelType w:val="hybridMultilevel"/>
    <w:tmpl w:val="0D40C2A2"/>
    <w:lvl w:ilvl="0" w:tplc="04150017">
      <w:start w:val="1"/>
      <w:numFmt w:val="lowerLetter"/>
      <w:lvlText w:val="%1)"/>
      <w:lvlJc w:val="left"/>
      <w:pPr>
        <w:ind w:left="23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29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3AF0909"/>
    <w:multiLevelType w:val="hybridMultilevel"/>
    <w:tmpl w:val="9D44D9F6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53F7F18"/>
    <w:multiLevelType w:val="hybridMultilevel"/>
    <w:tmpl w:val="ED184AC6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96C2BBB"/>
    <w:multiLevelType w:val="hybridMultilevel"/>
    <w:tmpl w:val="6C80FF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9DC6F4B"/>
    <w:multiLevelType w:val="hybridMultilevel"/>
    <w:tmpl w:val="FFA86994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3B1A2111"/>
    <w:multiLevelType w:val="hybridMultilevel"/>
    <w:tmpl w:val="68889D60"/>
    <w:lvl w:ilvl="0" w:tplc="FBAC86BC">
      <w:start w:val="1"/>
      <w:numFmt w:val="decimal"/>
      <w:lvlText w:val="%1."/>
      <w:lvlJc w:val="left"/>
      <w:pPr>
        <w:ind w:left="1182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5">
    <w:nsid w:val="3BE7562B"/>
    <w:multiLevelType w:val="hybridMultilevel"/>
    <w:tmpl w:val="F9FE2E9A"/>
    <w:lvl w:ilvl="0" w:tplc="0E5C2C1C">
      <w:start w:val="1"/>
      <w:numFmt w:val="bullet"/>
      <w:lvlText w:val="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6">
    <w:nsid w:val="3C5C59A0"/>
    <w:multiLevelType w:val="multilevel"/>
    <w:tmpl w:val="C6AC405E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>
    <w:nsid w:val="3D56557D"/>
    <w:multiLevelType w:val="hybridMultilevel"/>
    <w:tmpl w:val="DC0AE5BE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E5C2C1C">
      <w:start w:val="1"/>
      <w:numFmt w:val="bullet"/>
      <w:lvlText w:val=""/>
      <w:lvlJc w:val="left"/>
      <w:pPr>
        <w:ind w:left="2055" w:hanging="75"/>
      </w:pPr>
      <w:rPr>
        <w:rFonts w:ascii="Symbol" w:hAnsi="Symbol" w:hint="default"/>
      </w:rPr>
    </w:lvl>
    <w:lvl w:ilvl="3" w:tplc="4B4C1EC0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FA8539B"/>
    <w:multiLevelType w:val="multilevel"/>
    <w:tmpl w:val="7D8E57BE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893647C"/>
    <w:multiLevelType w:val="hybridMultilevel"/>
    <w:tmpl w:val="AC945666"/>
    <w:lvl w:ilvl="0" w:tplc="DBCE03A2">
      <w:start w:val="1"/>
      <w:numFmt w:val="decimal"/>
      <w:lvlText w:val="%1)"/>
      <w:lvlJc w:val="left"/>
      <w:pPr>
        <w:ind w:left="92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3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4">
    <w:nsid w:val="52D87C25"/>
    <w:multiLevelType w:val="multilevel"/>
    <w:tmpl w:val="181C4D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984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6">
    <w:nsid w:val="566644EE"/>
    <w:multiLevelType w:val="multilevel"/>
    <w:tmpl w:val="3F809C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>
    <w:nsid w:val="5801688D"/>
    <w:multiLevelType w:val="hybridMultilevel"/>
    <w:tmpl w:val="D8AE4754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8F463C"/>
    <w:multiLevelType w:val="hybridMultilevel"/>
    <w:tmpl w:val="9D44D9F6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5C1E3FA9"/>
    <w:multiLevelType w:val="multilevel"/>
    <w:tmpl w:val="3B4C37B0"/>
    <w:lvl w:ilvl="0">
      <w:start w:val="1"/>
      <w:numFmt w:val="upperRoman"/>
      <w:lvlText w:val="%1."/>
      <w:lvlJc w:val="right"/>
      <w:pPr>
        <w:tabs>
          <w:tab w:val="num" w:pos="708"/>
        </w:tabs>
        <w:ind w:left="1080" w:hanging="720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C212A3D"/>
    <w:multiLevelType w:val="hybridMultilevel"/>
    <w:tmpl w:val="ECFC2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>
    <w:nsid w:val="5D277D84"/>
    <w:multiLevelType w:val="multilevel"/>
    <w:tmpl w:val="52E8086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4">
    <w:nsid w:val="5F1E39A0"/>
    <w:multiLevelType w:val="hybridMultilevel"/>
    <w:tmpl w:val="F384C32C"/>
    <w:lvl w:ilvl="0" w:tplc="E4E243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56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67D2374C"/>
    <w:multiLevelType w:val="hybridMultilevel"/>
    <w:tmpl w:val="6572519A"/>
    <w:lvl w:ilvl="0" w:tplc="16B2F59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color w:val="auto"/>
      </w:rPr>
    </w:lvl>
    <w:lvl w:ilvl="1" w:tplc="F356D7B8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</w:rPr>
    </w:lvl>
    <w:lvl w:ilvl="2" w:tplc="F782CED0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58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F526682"/>
    <w:multiLevelType w:val="hybridMultilevel"/>
    <w:tmpl w:val="9AD43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4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65">
    <w:nsid w:val="7D852D4A"/>
    <w:multiLevelType w:val="hybridMultilevel"/>
    <w:tmpl w:val="DC949500"/>
    <w:lvl w:ilvl="0" w:tplc="D000510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2"/>
  </w:num>
  <w:num w:numId="5">
    <w:abstractNumId w:val="41"/>
  </w:num>
  <w:num w:numId="6">
    <w:abstractNumId w:val="59"/>
  </w:num>
  <w:num w:numId="7">
    <w:abstractNumId w:val="13"/>
  </w:num>
  <w:num w:numId="8">
    <w:abstractNumId w:val="21"/>
  </w:num>
  <w:num w:numId="9">
    <w:abstractNumId w:val="24"/>
  </w:num>
  <w:num w:numId="10">
    <w:abstractNumId w:val="57"/>
  </w:num>
  <w:num w:numId="11">
    <w:abstractNumId w:val="56"/>
  </w:num>
  <w:num w:numId="12">
    <w:abstractNumId w:val="52"/>
    <w:lvlOverride w:ilvl="0">
      <w:startOverride w:val="1"/>
    </w:lvlOverride>
  </w:num>
  <w:num w:numId="13">
    <w:abstractNumId w:val="39"/>
    <w:lvlOverride w:ilvl="0">
      <w:startOverride w:val="1"/>
    </w:lvlOverride>
  </w:num>
  <w:num w:numId="14">
    <w:abstractNumId w:val="20"/>
  </w:num>
  <w:num w:numId="15">
    <w:abstractNumId w:val="55"/>
  </w:num>
  <w:num w:numId="16">
    <w:abstractNumId w:val="29"/>
  </w:num>
  <w:num w:numId="17">
    <w:abstractNumId w:val="23"/>
  </w:num>
  <w:num w:numId="18">
    <w:abstractNumId w:val="64"/>
  </w:num>
  <w:num w:numId="19">
    <w:abstractNumId w:val="26"/>
  </w:num>
  <w:num w:numId="20">
    <w:abstractNumId w:val="31"/>
  </w:num>
  <w:num w:numId="21">
    <w:abstractNumId w:val="15"/>
  </w:num>
  <w:num w:numId="22">
    <w:abstractNumId w:val="16"/>
  </w:num>
  <w:num w:numId="23">
    <w:abstractNumId w:val="17"/>
  </w:num>
  <w:num w:numId="24">
    <w:abstractNumId w:val="19"/>
  </w:num>
  <w:num w:numId="25">
    <w:abstractNumId w:val="63"/>
  </w:num>
  <w:num w:numId="26">
    <w:abstractNumId w:val="58"/>
  </w:num>
  <w:num w:numId="27">
    <w:abstractNumId w:val="43"/>
  </w:num>
  <w:num w:numId="28">
    <w:abstractNumId w:val="40"/>
  </w:num>
  <w:num w:numId="29">
    <w:abstractNumId w:val="65"/>
  </w:num>
  <w:num w:numId="30">
    <w:abstractNumId w:val="42"/>
  </w:num>
  <w:num w:numId="31">
    <w:abstractNumId w:val="54"/>
  </w:num>
  <w:num w:numId="32">
    <w:abstractNumId w:val="50"/>
  </w:num>
  <w:num w:numId="33">
    <w:abstractNumId w:val="53"/>
  </w:num>
  <w:num w:numId="34">
    <w:abstractNumId w:val="44"/>
  </w:num>
  <w:num w:numId="35">
    <w:abstractNumId w:val="46"/>
  </w:num>
  <w:num w:numId="36">
    <w:abstractNumId w:val="35"/>
  </w:num>
  <w:num w:numId="37">
    <w:abstractNumId w:val="34"/>
  </w:num>
  <w:num w:numId="38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2"/>
  </w:num>
  <w:num w:numId="41">
    <w:abstractNumId w:val="27"/>
  </w:num>
  <w:num w:numId="42">
    <w:abstractNumId w:val="61"/>
  </w:num>
  <w:num w:numId="43">
    <w:abstractNumId w:val="48"/>
  </w:num>
  <w:num w:numId="44">
    <w:abstractNumId w:val="18"/>
  </w:num>
  <w:num w:numId="45">
    <w:abstractNumId w:val="14"/>
  </w:num>
  <w:num w:numId="46">
    <w:abstractNumId w:val="49"/>
  </w:num>
  <w:num w:numId="47">
    <w:abstractNumId w:val="33"/>
  </w:num>
  <w:num w:numId="48">
    <w:abstractNumId w:val="36"/>
  </w:num>
  <w:num w:numId="49">
    <w:abstractNumId w:val="45"/>
  </w:num>
  <w:num w:numId="50">
    <w:abstractNumId w:val="12"/>
  </w:num>
  <w:num w:numId="51">
    <w:abstractNumId w:val="37"/>
  </w:num>
  <w:num w:numId="52">
    <w:abstractNumId w:val="28"/>
  </w:num>
  <w:num w:numId="53">
    <w:abstractNumId w:val="51"/>
  </w:num>
  <w:num w:numId="54">
    <w:abstractNumId w:val="25"/>
  </w:num>
  <w:num w:numId="55">
    <w:abstractNumId w:val="47"/>
  </w:num>
  <w:num w:numId="56">
    <w:abstractNumId w:val="30"/>
  </w:num>
  <w:num w:numId="57">
    <w:abstractNumId w:val="6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087"/>
    <w:rsid w:val="0000008F"/>
    <w:rsid w:val="00000E49"/>
    <w:rsid w:val="00002253"/>
    <w:rsid w:val="00002499"/>
    <w:rsid w:val="00002CCC"/>
    <w:rsid w:val="00002FA6"/>
    <w:rsid w:val="0000407A"/>
    <w:rsid w:val="00004562"/>
    <w:rsid w:val="00005320"/>
    <w:rsid w:val="00005692"/>
    <w:rsid w:val="00006258"/>
    <w:rsid w:val="0000667D"/>
    <w:rsid w:val="00006F1D"/>
    <w:rsid w:val="00007D0C"/>
    <w:rsid w:val="0001031A"/>
    <w:rsid w:val="0001100B"/>
    <w:rsid w:val="000118C8"/>
    <w:rsid w:val="00012F69"/>
    <w:rsid w:val="000132C8"/>
    <w:rsid w:val="00014473"/>
    <w:rsid w:val="0001499A"/>
    <w:rsid w:val="00014C1D"/>
    <w:rsid w:val="0001765B"/>
    <w:rsid w:val="00020A39"/>
    <w:rsid w:val="00021355"/>
    <w:rsid w:val="00021823"/>
    <w:rsid w:val="00021853"/>
    <w:rsid w:val="00022668"/>
    <w:rsid w:val="0002286D"/>
    <w:rsid w:val="00022B9E"/>
    <w:rsid w:val="00022E8D"/>
    <w:rsid w:val="00023235"/>
    <w:rsid w:val="00024C82"/>
    <w:rsid w:val="00026EA2"/>
    <w:rsid w:val="00027597"/>
    <w:rsid w:val="00027DDB"/>
    <w:rsid w:val="000300D3"/>
    <w:rsid w:val="00030A96"/>
    <w:rsid w:val="0003110F"/>
    <w:rsid w:val="0003160E"/>
    <w:rsid w:val="00031A67"/>
    <w:rsid w:val="00032937"/>
    <w:rsid w:val="00032C3E"/>
    <w:rsid w:val="00032FCA"/>
    <w:rsid w:val="00033137"/>
    <w:rsid w:val="00033A87"/>
    <w:rsid w:val="00033AAD"/>
    <w:rsid w:val="00034629"/>
    <w:rsid w:val="000348A7"/>
    <w:rsid w:val="00034A1E"/>
    <w:rsid w:val="00035151"/>
    <w:rsid w:val="00035886"/>
    <w:rsid w:val="00036141"/>
    <w:rsid w:val="0003628A"/>
    <w:rsid w:val="000364B3"/>
    <w:rsid w:val="0003711D"/>
    <w:rsid w:val="00037517"/>
    <w:rsid w:val="00037668"/>
    <w:rsid w:val="00037A32"/>
    <w:rsid w:val="0004004F"/>
    <w:rsid w:val="000401C7"/>
    <w:rsid w:val="000401DF"/>
    <w:rsid w:val="00040276"/>
    <w:rsid w:val="00040703"/>
    <w:rsid w:val="00040AB2"/>
    <w:rsid w:val="00040F4D"/>
    <w:rsid w:val="00041076"/>
    <w:rsid w:val="00041364"/>
    <w:rsid w:val="00041891"/>
    <w:rsid w:val="0004244F"/>
    <w:rsid w:val="0004303A"/>
    <w:rsid w:val="0004506E"/>
    <w:rsid w:val="0004518F"/>
    <w:rsid w:val="00045981"/>
    <w:rsid w:val="00045E04"/>
    <w:rsid w:val="00050278"/>
    <w:rsid w:val="000511FC"/>
    <w:rsid w:val="000514C4"/>
    <w:rsid w:val="0005155B"/>
    <w:rsid w:val="00051BF7"/>
    <w:rsid w:val="00052E07"/>
    <w:rsid w:val="00052F54"/>
    <w:rsid w:val="0005356A"/>
    <w:rsid w:val="0005369C"/>
    <w:rsid w:val="00053995"/>
    <w:rsid w:val="000550D6"/>
    <w:rsid w:val="00055167"/>
    <w:rsid w:val="00055CF1"/>
    <w:rsid w:val="000561DE"/>
    <w:rsid w:val="00056EE8"/>
    <w:rsid w:val="000604AE"/>
    <w:rsid w:val="00060B81"/>
    <w:rsid w:val="00060E1E"/>
    <w:rsid w:val="000611DC"/>
    <w:rsid w:val="00061581"/>
    <w:rsid w:val="00061611"/>
    <w:rsid w:val="00063AD7"/>
    <w:rsid w:val="00063AF1"/>
    <w:rsid w:val="00063E22"/>
    <w:rsid w:val="00064343"/>
    <w:rsid w:val="000645C5"/>
    <w:rsid w:val="000645D9"/>
    <w:rsid w:val="00065837"/>
    <w:rsid w:val="00065EDF"/>
    <w:rsid w:val="0006614B"/>
    <w:rsid w:val="00070706"/>
    <w:rsid w:val="00070A7B"/>
    <w:rsid w:val="0007161D"/>
    <w:rsid w:val="00071642"/>
    <w:rsid w:val="00071C2A"/>
    <w:rsid w:val="000722F7"/>
    <w:rsid w:val="000731B6"/>
    <w:rsid w:val="000732E6"/>
    <w:rsid w:val="00073C72"/>
    <w:rsid w:val="00073F20"/>
    <w:rsid w:val="00073FEA"/>
    <w:rsid w:val="00074549"/>
    <w:rsid w:val="000745CC"/>
    <w:rsid w:val="0007527C"/>
    <w:rsid w:val="000752B3"/>
    <w:rsid w:val="000755A7"/>
    <w:rsid w:val="000775A9"/>
    <w:rsid w:val="0007796A"/>
    <w:rsid w:val="0008034A"/>
    <w:rsid w:val="00080477"/>
    <w:rsid w:val="000806C5"/>
    <w:rsid w:val="00080702"/>
    <w:rsid w:val="00080A91"/>
    <w:rsid w:val="00080D46"/>
    <w:rsid w:val="000814B4"/>
    <w:rsid w:val="00081688"/>
    <w:rsid w:val="00081A07"/>
    <w:rsid w:val="00083B03"/>
    <w:rsid w:val="00084178"/>
    <w:rsid w:val="00084848"/>
    <w:rsid w:val="000857C3"/>
    <w:rsid w:val="00085C65"/>
    <w:rsid w:val="000860B2"/>
    <w:rsid w:val="000861F8"/>
    <w:rsid w:val="0008627E"/>
    <w:rsid w:val="000870A5"/>
    <w:rsid w:val="00087555"/>
    <w:rsid w:val="000900D7"/>
    <w:rsid w:val="00090D43"/>
    <w:rsid w:val="00090FBB"/>
    <w:rsid w:val="00091027"/>
    <w:rsid w:val="00091046"/>
    <w:rsid w:val="00096149"/>
    <w:rsid w:val="000971F9"/>
    <w:rsid w:val="000A0A5C"/>
    <w:rsid w:val="000A1069"/>
    <w:rsid w:val="000A1A5A"/>
    <w:rsid w:val="000A2336"/>
    <w:rsid w:val="000A3ECD"/>
    <w:rsid w:val="000A4D1B"/>
    <w:rsid w:val="000A500D"/>
    <w:rsid w:val="000A52C2"/>
    <w:rsid w:val="000A52F4"/>
    <w:rsid w:val="000A5D0F"/>
    <w:rsid w:val="000A6233"/>
    <w:rsid w:val="000A626D"/>
    <w:rsid w:val="000A6469"/>
    <w:rsid w:val="000A7CB3"/>
    <w:rsid w:val="000B0D34"/>
    <w:rsid w:val="000B1831"/>
    <w:rsid w:val="000B2B61"/>
    <w:rsid w:val="000B2D78"/>
    <w:rsid w:val="000B34D5"/>
    <w:rsid w:val="000B385F"/>
    <w:rsid w:val="000B3997"/>
    <w:rsid w:val="000B3BB8"/>
    <w:rsid w:val="000B43E6"/>
    <w:rsid w:val="000B59C0"/>
    <w:rsid w:val="000B62D1"/>
    <w:rsid w:val="000B6412"/>
    <w:rsid w:val="000B6DE4"/>
    <w:rsid w:val="000B735C"/>
    <w:rsid w:val="000B7FC9"/>
    <w:rsid w:val="000C057B"/>
    <w:rsid w:val="000C09A6"/>
    <w:rsid w:val="000C14F8"/>
    <w:rsid w:val="000C16C8"/>
    <w:rsid w:val="000C2284"/>
    <w:rsid w:val="000C2618"/>
    <w:rsid w:val="000C2BF8"/>
    <w:rsid w:val="000C314D"/>
    <w:rsid w:val="000C393D"/>
    <w:rsid w:val="000C4693"/>
    <w:rsid w:val="000C55F2"/>
    <w:rsid w:val="000C672F"/>
    <w:rsid w:val="000C680F"/>
    <w:rsid w:val="000C68CE"/>
    <w:rsid w:val="000C7527"/>
    <w:rsid w:val="000C7661"/>
    <w:rsid w:val="000C7D5E"/>
    <w:rsid w:val="000D0067"/>
    <w:rsid w:val="000D00AC"/>
    <w:rsid w:val="000D00DF"/>
    <w:rsid w:val="000D0EDA"/>
    <w:rsid w:val="000D1693"/>
    <w:rsid w:val="000D177F"/>
    <w:rsid w:val="000D1B68"/>
    <w:rsid w:val="000D41FC"/>
    <w:rsid w:val="000D44D5"/>
    <w:rsid w:val="000D4767"/>
    <w:rsid w:val="000D4BBE"/>
    <w:rsid w:val="000D510C"/>
    <w:rsid w:val="000D51FB"/>
    <w:rsid w:val="000D528B"/>
    <w:rsid w:val="000D56F0"/>
    <w:rsid w:val="000D6D7F"/>
    <w:rsid w:val="000D76BE"/>
    <w:rsid w:val="000E0576"/>
    <w:rsid w:val="000E1148"/>
    <w:rsid w:val="000E262C"/>
    <w:rsid w:val="000E3E7A"/>
    <w:rsid w:val="000E4619"/>
    <w:rsid w:val="000E692B"/>
    <w:rsid w:val="000E6BF2"/>
    <w:rsid w:val="000E6D8E"/>
    <w:rsid w:val="000E75C0"/>
    <w:rsid w:val="000E7A06"/>
    <w:rsid w:val="000F13B6"/>
    <w:rsid w:val="000F19B7"/>
    <w:rsid w:val="000F1AC3"/>
    <w:rsid w:val="000F26EE"/>
    <w:rsid w:val="000F281A"/>
    <w:rsid w:val="000F342B"/>
    <w:rsid w:val="000F41E3"/>
    <w:rsid w:val="000F4917"/>
    <w:rsid w:val="000F4B7D"/>
    <w:rsid w:val="000F4F5C"/>
    <w:rsid w:val="000F4FCF"/>
    <w:rsid w:val="000F50E1"/>
    <w:rsid w:val="000F5272"/>
    <w:rsid w:val="000F575E"/>
    <w:rsid w:val="000F5BAA"/>
    <w:rsid w:val="000F5CA8"/>
    <w:rsid w:val="000F6C16"/>
    <w:rsid w:val="0010020C"/>
    <w:rsid w:val="0010020F"/>
    <w:rsid w:val="001021B2"/>
    <w:rsid w:val="00102861"/>
    <w:rsid w:val="001040DA"/>
    <w:rsid w:val="00104F3B"/>
    <w:rsid w:val="00105873"/>
    <w:rsid w:val="00106ABF"/>
    <w:rsid w:val="00106CE1"/>
    <w:rsid w:val="001078BB"/>
    <w:rsid w:val="00111ED8"/>
    <w:rsid w:val="00111EFB"/>
    <w:rsid w:val="00111F21"/>
    <w:rsid w:val="001125BE"/>
    <w:rsid w:val="001127D3"/>
    <w:rsid w:val="00112DC1"/>
    <w:rsid w:val="001138DB"/>
    <w:rsid w:val="00113B0E"/>
    <w:rsid w:val="00114217"/>
    <w:rsid w:val="00115051"/>
    <w:rsid w:val="001157DA"/>
    <w:rsid w:val="00115DB3"/>
    <w:rsid w:val="00115F5C"/>
    <w:rsid w:val="00115F80"/>
    <w:rsid w:val="00115FAB"/>
    <w:rsid w:val="0011769F"/>
    <w:rsid w:val="00117827"/>
    <w:rsid w:val="00117D6A"/>
    <w:rsid w:val="00120245"/>
    <w:rsid w:val="00121581"/>
    <w:rsid w:val="001215B6"/>
    <w:rsid w:val="00121CD6"/>
    <w:rsid w:val="00122F19"/>
    <w:rsid w:val="00123018"/>
    <w:rsid w:val="00123E42"/>
    <w:rsid w:val="00124024"/>
    <w:rsid w:val="001241E9"/>
    <w:rsid w:val="001244E9"/>
    <w:rsid w:val="00124BFD"/>
    <w:rsid w:val="00125258"/>
    <w:rsid w:val="00125FC0"/>
    <w:rsid w:val="00125FE6"/>
    <w:rsid w:val="001262BD"/>
    <w:rsid w:val="00127546"/>
    <w:rsid w:val="0012761E"/>
    <w:rsid w:val="00127FA2"/>
    <w:rsid w:val="00130159"/>
    <w:rsid w:val="00130A66"/>
    <w:rsid w:val="00131087"/>
    <w:rsid w:val="00132045"/>
    <w:rsid w:val="001321DA"/>
    <w:rsid w:val="001335E7"/>
    <w:rsid w:val="00134063"/>
    <w:rsid w:val="00135041"/>
    <w:rsid w:val="001357A2"/>
    <w:rsid w:val="00135ACE"/>
    <w:rsid w:val="00135F2D"/>
    <w:rsid w:val="001361EB"/>
    <w:rsid w:val="00136838"/>
    <w:rsid w:val="00137624"/>
    <w:rsid w:val="0014065C"/>
    <w:rsid w:val="00140DB0"/>
    <w:rsid w:val="00141D3A"/>
    <w:rsid w:val="00141FCB"/>
    <w:rsid w:val="0014203C"/>
    <w:rsid w:val="00142A1E"/>
    <w:rsid w:val="00142D70"/>
    <w:rsid w:val="00143484"/>
    <w:rsid w:val="00143D23"/>
    <w:rsid w:val="001444FF"/>
    <w:rsid w:val="00144904"/>
    <w:rsid w:val="00144AA1"/>
    <w:rsid w:val="00144E6B"/>
    <w:rsid w:val="0014533A"/>
    <w:rsid w:val="00145A35"/>
    <w:rsid w:val="001462EF"/>
    <w:rsid w:val="00146608"/>
    <w:rsid w:val="00146B9B"/>
    <w:rsid w:val="00146CFB"/>
    <w:rsid w:val="00147229"/>
    <w:rsid w:val="0014758A"/>
    <w:rsid w:val="0015002F"/>
    <w:rsid w:val="00151E4A"/>
    <w:rsid w:val="00151FF3"/>
    <w:rsid w:val="00152961"/>
    <w:rsid w:val="00152A5C"/>
    <w:rsid w:val="00152B93"/>
    <w:rsid w:val="00153325"/>
    <w:rsid w:val="0015351D"/>
    <w:rsid w:val="0015422F"/>
    <w:rsid w:val="00154542"/>
    <w:rsid w:val="00155570"/>
    <w:rsid w:val="001555D4"/>
    <w:rsid w:val="001560B9"/>
    <w:rsid w:val="00156A3E"/>
    <w:rsid w:val="0016235D"/>
    <w:rsid w:val="001638E5"/>
    <w:rsid w:val="00163AFA"/>
    <w:rsid w:val="0016407A"/>
    <w:rsid w:val="0016416A"/>
    <w:rsid w:val="00164E83"/>
    <w:rsid w:val="001661E4"/>
    <w:rsid w:val="0016636B"/>
    <w:rsid w:val="00166665"/>
    <w:rsid w:val="001667A2"/>
    <w:rsid w:val="00167270"/>
    <w:rsid w:val="001708DF"/>
    <w:rsid w:val="0017107A"/>
    <w:rsid w:val="001735B5"/>
    <w:rsid w:val="00173B13"/>
    <w:rsid w:val="00173D8B"/>
    <w:rsid w:val="00174203"/>
    <w:rsid w:val="00174B51"/>
    <w:rsid w:val="00175C6B"/>
    <w:rsid w:val="001763CB"/>
    <w:rsid w:val="00176662"/>
    <w:rsid w:val="00176760"/>
    <w:rsid w:val="00176CFD"/>
    <w:rsid w:val="001800FC"/>
    <w:rsid w:val="00180781"/>
    <w:rsid w:val="001811A8"/>
    <w:rsid w:val="001813DD"/>
    <w:rsid w:val="00181C14"/>
    <w:rsid w:val="00182010"/>
    <w:rsid w:val="00182AF1"/>
    <w:rsid w:val="00183706"/>
    <w:rsid w:val="0018473E"/>
    <w:rsid w:val="0018475F"/>
    <w:rsid w:val="001850E0"/>
    <w:rsid w:val="0018673B"/>
    <w:rsid w:val="00190CAF"/>
    <w:rsid w:val="00190F7D"/>
    <w:rsid w:val="00191162"/>
    <w:rsid w:val="001920CC"/>
    <w:rsid w:val="001921D0"/>
    <w:rsid w:val="00192D37"/>
    <w:rsid w:val="0019354F"/>
    <w:rsid w:val="00193A2A"/>
    <w:rsid w:val="00193D80"/>
    <w:rsid w:val="00195161"/>
    <w:rsid w:val="0019524D"/>
    <w:rsid w:val="00195581"/>
    <w:rsid w:val="001960B2"/>
    <w:rsid w:val="00197611"/>
    <w:rsid w:val="00197AE7"/>
    <w:rsid w:val="001A1386"/>
    <w:rsid w:val="001A18C0"/>
    <w:rsid w:val="001A1ADA"/>
    <w:rsid w:val="001A1E23"/>
    <w:rsid w:val="001A20A0"/>
    <w:rsid w:val="001A2B2F"/>
    <w:rsid w:val="001A2C61"/>
    <w:rsid w:val="001A346F"/>
    <w:rsid w:val="001A3A7E"/>
    <w:rsid w:val="001A41AA"/>
    <w:rsid w:val="001A45A5"/>
    <w:rsid w:val="001A4607"/>
    <w:rsid w:val="001A5C4E"/>
    <w:rsid w:val="001A6701"/>
    <w:rsid w:val="001B0634"/>
    <w:rsid w:val="001B0B95"/>
    <w:rsid w:val="001B0BDF"/>
    <w:rsid w:val="001B1028"/>
    <w:rsid w:val="001B121C"/>
    <w:rsid w:val="001B1464"/>
    <w:rsid w:val="001B2E05"/>
    <w:rsid w:val="001B30F8"/>
    <w:rsid w:val="001B3AA4"/>
    <w:rsid w:val="001B3EA1"/>
    <w:rsid w:val="001B44B3"/>
    <w:rsid w:val="001B49D6"/>
    <w:rsid w:val="001B4C60"/>
    <w:rsid w:val="001B4E7B"/>
    <w:rsid w:val="001B505C"/>
    <w:rsid w:val="001B59BB"/>
    <w:rsid w:val="001B5E3D"/>
    <w:rsid w:val="001B602E"/>
    <w:rsid w:val="001B7766"/>
    <w:rsid w:val="001B7EF9"/>
    <w:rsid w:val="001C0384"/>
    <w:rsid w:val="001C0E07"/>
    <w:rsid w:val="001C1213"/>
    <w:rsid w:val="001C127E"/>
    <w:rsid w:val="001C17FA"/>
    <w:rsid w:val="001C1DE5"/>
    <w:rsid w:val="001C2DA4"/>
    <w:rsid w:val="001C37CD"/>
    <w:rsid w:val="001C4C7E"/>
    <w:rsid w:val="001C5077"/>
    <w:rsid w:val="001C51E6"/>
    <w:rsid w:val="001C521C"/>
    <w:rsid w:val="001C562E"/>
    <w:rsid w:val="001C6500"/>
    <w:rsid w:val="001C705C"/>
    <w:rsid w:val="001C7503"/>
    <w:rsid w:val="001D01F3"/>
    <w:rsid w:val="001D1107"/>
    <w:rsid w:val="001D1310"/>
    <w:rsid w:val="001D1713"/>
    <w:rsid w:val="001D28CC"/>
    <w:rsid w:val="001D28F0"/>
    <w:rsid w:val="001D2B2E"/>
    <w:rsid w:val="001D2B44"/>
    <w:rsid w:val="001D3387"/>
    <w:rsid w:val="001D3EF7"/>
    <w:rsid w:val="001D74DC"/>
    <w:rsid w:val="001D7DA6"/>
    <w:rsid w:val="001E0196"/>
    <w:rsid w:val="001E0747"/>
    <w:rsid w:val="001E117E"/>
    <w:rsid w:val="001E1653"/>
    <w:rsid w:val="001E178D"/>
    <w:rsid w:val="001E281E"/>
    <w:rsid w:val="001E29ED"/>
    <w:rsid w:val="001E3B7B"/>
    <w:rsid w:val="001E3F17"/>
    <w:rsid w:val="001E49FD"/>
    <w:rsid w:val="001E4BE8"/>
    <w:rsid w:val="001E5246"/>
    <w:rsid w:val="001E5BEE"/>
    <w:rsid w:val="001E5E9F"/>
    <w:rsid w:val="001E6206"/>
    <w:rsid w:val="001E6545"/>
    <w:rsid w:val="001E6C7C"/>
    <w:rsid w:val="001E7355"/>
    <w:rsid w:val="001E7574"/>
    <w:rsid w:val="001E78A5"/>
    <w:rsid w:val="001E79A9"/>
    <w:rsid w:val="001E7ED9"/>
    <w:rsid w:val="001F0E9D"/>
    <w:rsid w:val="001F0FD3"/>
    <w:rsid w:val="001F1228"/>
    <w:rsid w:val="001F2392"/>
    <w:rsid w:val="001F23F4"/>
    <w:rsid w:val="001F240F"/>
    <w:rsid w:val="001F2991"/>
    <w:rsid w:val="001F2993"/>
    <w:rsid w:val="001F2C7B"/>
    <w:rsid w:val="001F31AF"/>
    <w:rsid w:val="001F3570"/>
    <w:rsid w:val="001F36C0"/>
    <w:rsid w:val="001F37FA"/>
    <w:rsid w:val="001F3C30"/>
    <w:rsid w:val="001F4D46"/>
    <w:rsid w:val="001F522A"/>
    <w:rsid w:val="001F53D3"/>
    <w:rsid w:val="001F6615"/>
    <w:rsid w:val="002005B9"/>
    <w:rsid w:val="00200608"/>
    <w:rsid w:val="0020093A"/>
    <w:rsid w:val="00201637"/>
    <w:rsid w:val="0020198F"/>
    <w:rsid w:val="00202C44"/>
    <w:rsid w:val="00202C95"/>
    <w:rsid w:val="00203006"/>
    <w:rsid w:val="00203A53"/>
    <w:rsid w:val="00203D57"/>
    <w:rsid w:val="0020540F"/>
    <w:rsid w:val="002054F7"/>
    <w:rsid w:val="00205661"/>
    <w:rsid w:val="00205712"/>
    <w:rsid w:val="00205D79"/>
    <w:rsid w:val="00206579"/>
    <w:rsid w:val="0020757B"/>
    <w:rsid w:val="002076FA"/>
    <w:rsid w:val="002122D1"/>
    <w:rsid w:val="0021264A"/>
    <w:rsid w:val="00213EB8"/>
    <w:rsid w:val="00214314"/>
    <w:rsid w:val="00215860"/>
    <w:rsid w:val="00215A7F"/>
    <w:rsid w:val="00215D36"/>
    <w:rsid w:val="00216A98"/>
    <w:rsid w:val="00217242"/>
    <w:rsid w:val="00217753"/>
    <w:rsid w:val="00217873"/>
    <w:rsid w:val="00217C66"/>
    <w:rsid w:val="00217DE2"/>
    <w:rsid w:val="0022063C"/>
    <w:rsid w:val="00220B6A"/>
    <w:rsid w:val="0022144E"/>
    <w:rsid w:val="0022155B"/>
    <w:rsid w:val="00221A62"/>
    <w:rsid w:val="00222BA4"/>
    <w:rsid w:val="00222D05"/>
    <w:rsid w:val="002231FA"/>
    <w:rsid w:val="00223B22"/>
    <w:rsid w:val="002240A5"/>
    <w:rsid w:val="00225683"/>
    <w:rsid w:val="00225784"/>
    <w:rsid w:val="0022588E"/>
    <w:rsid w:val="00226264"/>
    <w:rsid w:val="00226C84"/>
    <w:rsid w:val="00226EF5"/>
    <w:rsid w:val="002272B0"/>
    <w:rsid w:val="002274DD"/>
    <w:rsid w:val="002278CC"/>
    <w:rsid w:val="00230691"/>
    <w:rsid w:val="002307A6"/>
    <w:rsid w:val="00230905"/>
    <w:rsid w:val="00230D02"/>
    <w:rsid w:val="002316CF"/>
    <w:rsid w:val="00231D20"/>
    <w:rsid w:val="00231DBE"/>
    <w:rsid w:val="00232A15"/>
    <w:rsid w:val="002332FC"/>
    <w:rsid w:val="00233758"/>
    <w:rsid w:val="002339C9"/>
    <w:rsid w:val="00233E27"/>
    <w:rsid w:val="00233E6E"/>
    <w:rsid w:val="002340DE"/>
    <w:rsid w:val="002348DD"/>
    <w:rsid w:val="00235C45"/>
    <w:rsid w:val="00235F23"/>
    <w:rsid w:val="002370D0"/>
    <w:rsid w:val="002379F5"/>
    <w:rsid w:val="00237BDF"/>
    <w:rsid w:val="00237BF5"/>
    <w:rsid w:val="00240181"/>
    <w:rsid w:val="00240346"/>
    <w:rsid w:val="0024081B"/>
    <w:rsid w:val="00240ADE"/>
    <w:rsid w:val="0024154A"/>
    <w:rsid w:val="00241FCD"/>
    <w:rsid w:val="00243200"/>
    <w:rsid w:val="00243817"/>
    <w:rsid w:val="0024411C"/>
    <w:rsid w:val="002456E0"/>
    <w:rsid w:val="0024596B"/>
    <w:rsid w:val="00245A99"/>
    <w:rsid w:val="00246039"/>
    <w:rsid w:val="00246096"/>
    <w:rsid w:val="00246562"/>
    <w:rsid w:val="00246692"/>
    <w:rsid w:val="00246C40"/>
    <w:rsid w:val="002477EC"/>
    <w:rsid w:val="00251319"/>
    <w:rsid w:val="002514F3"/>
    <w:rsid w:val="002516A6"/>
    <w:rsid w:val="00251BA5"/>
    <w:rsid w:val="00251D09"/>
    <w:rsid w:val="00252A62"/>
    <w:rsid w:val="002535F8"/>
    <w:rsid w:val="0025493A"/>
    <w:rsid w:val="00255489"/>
    <w:rsid w:val="00255966"/>
    <w:rsid w:val="00255CB2"/>
    <w:rsid w:val="00257D98"/>
    <w:rsid w:val="00260072"/>
    <w:rsid w:val="00261A20"/>
    <w:rsid w:val="002621EA"/>
    <w:rsid w:val="00262BC7"/>
    <w:rsid w:val="002630C4"/>
    <w:rsid w:val="002632A8"/>
    <w:rsid w:val="002636C4"/>
    <w:rsid w:val="00263AF9"/>
    <w:rsid w:val="00264363"/>
    <w:rsid w:val="00264BF3"/>
    <w:rsid w:val="0026634F"/>
    <w:rsid w:val="0026735F"/>
    <w:rsid w:val="00270106"/>
    <w:rsid w:val="0027053A"/>
    <w:rsid w:val="0027260C"/>
    <w:rsid w:val="0027296A"/>
    <w:rsid w:val="00272EDB"/>
    <w:rsid w:val="0027322A"/>
    <w:rsid w:val="00273440"/>
    <w:rsid w:val="00273CA3"/>
    <w:rsid w:val="002742A3"/>
    <w:rsid w:val="002753BE"/>
    <w:rsid w:val="00276478"/>
    <w:rsid w:val="00276E9A"/>
    <w:rsid w:val="00277A6B"/>
    <w:rsid w:val="00277E45"/>
    <w:rsid w:val="0028068E"/>
    <w:rsid w:val="002806B6"/>
    <w:rsid w:val="0028089F"/>
    <w:rsid w:val="00280AFD"/>
    <w:rsid w:val="00280B59"/>
    <w:rsid w:val="00282364"/>
    <w:rsid w:val="0028293C"/>
    <w:rsid w:val="00283291"/>
    <w:rsid w:val="00283E83"/>
    <w:rsid w:val="00283E89"/>
    <w:rsid w:val="002843BE"/>
    <w:rsid w:val="002848BA"/>
    <w:rsid w:val="00284F57"/>
    <w:rsid w:val="00284FAE"/>
    <w:rsid w:val="0028608A"/>
    <w:rsid w:val="0028644D"/>
    <w:rsid w:val="0029090D"/>
    <w:rsid w:val="00290AE2"/>
    <w:rsid w:val="00290B56"/>
    <w:rsid w:val="00291330"/>
    <w:rsid w:val="00291857"/>
    <w:rsid w:val="00291C20"/>
    <w:rsid w:val="00292068"/>
    <w:rsid w:val="00292291"/>
    <w:rsid w:val="002932F2"/>
    <w:rsid w:val="0029367E"/>
    <w:rsid w:val="002942CF"/>
    <w:rsid w:val="00294658"/>
    <w:rsid w:val="00294831"/>
    <w:rsid w:val="00294FEF"/>
    <w:rsid w:val="0029658D"/>
    <w:rsid w:val="002967F6"/>
    <w:rsid w:val="0029741A"/>
    <w:rsid w:val="00297735"/>
    <w:rsid w:val="00297770"/>
    <w:rsid w:val="00297ACF"/>
    <w:rsid w:val="002A0777"/>
    <w:rsid w:val="002A08B0"/>
    <w:rsid w:val="002A28FB"/>
    <w:rsid w:val="002A2F89"/>
    <w:rsid w:val="002A305F"/>
    <w:rsid w:val="002A3CAE"/>
    <w:rsid w:val="002A4ACB"/>
    <w:rsid w:val="002A4F11"/>
    <w:rsid w:val="002A4F33"/>
    <w:rsid w:val="002A57F3"/>
    <w:rsid w:val="002A5CBB"/>
    <w:rsid w:val="002A6710"/>
    <w:rsid w:val="002A68B5"/>
    <w:rsid w:val="002A71AA"/>
    <w:rsid w:val="002A7709"/>
    <w:rsid w:val="002A77C1"/>
    <w:rsid w:val="002A7B18"/>
    <w:rsid w:val="002B003C"/>
    <w:rsid w:val="002B138A"/>
    <w:rsid w:val="002B17F3"/>
    <w:rsid w:val="002B1FA8"/>
    <w:rsid w:val="002B3AAC"/>
    <w:rsid w:val="002B4C73"/>
    <w:rsid w:val="002B5397"/>
    <w:rsid w:val="002B591B"/>
    <w:rsid w:val="002B5AE7"/>
    <w:rsid w:val="002B74F7"/>
    <w:rsid w:val="002B7506"/>
    <w:rsid w:val="002B75C2"/>
    <w:rsid w:val="002C0702"/>
    <w:rsid w:val="002C1EB4"/>
    <w:rsid w:val="002C24F2"/>
    <w:rsid w:val="002C2B6F"/>
    <w:rsid w:val="002C2D7E"/>
    <w:rsid w:val="002C2F02"/>
    <w:rsid w:val="002C301A"/>
    <w:rsid w:val="002C52F2"/>
    <w:rsid w:val="002C5837"/>
    <w:rsid w:val="002C5C8C"/>
    <w:rsid w:val="002C6F05"/>
    <w:rsid w:val="002C710A"/>
    <w:rsid w:val="002D036C"/>
    <w:rsid w:val="002D0646"/>
    <w:rsid w:val="002D0FB7"/>
    <w:rsid w:val="002D106D"/>
    <w:rsid w:val="002D145B"/>
    <w:rsid w:val="002D1F86"/>
    <w:rsid w:val="002D2ED1"/>
    <w:rsid w:val="002D3292"/>
    <w:rsid w:val="002D34DA"/>
    <w:rsid w:val="002D4D8B"/>
    <w:rsid w:val="002D4F05"/>
    <w:rsid w:val="002D537D"/>
    <w:rsid w:val="002D65E9"/>
    <w:rsid w:val="002D71C6"/>
    <w:rsid w:val="002D71E8"/>
    <w:rsid w:val="002D7424"/>
    <w:rsid w:val="002E09E3"/>
    <w:rsid w:val="002E1578"/>
    <w:rsid w:val="002E1EA6"/>
    <w:rsid w:val="002E2191"/>
    <w:rsid w:val="002E2356"/>
    <w:rsid w:val="002E24EC"/>
    <w:rsid w:val="002E30EE"/>
    <w:rsid w:val="002E409B"/>
    <w:rsid w:val="002E5BB4"/>
    <w:rsid w:val="002E5C05"/>
    <w:rsid w:val="002E6F91"/>
    <w:rsid w:val="002E70CB"/>
    <w:rsid w:val="002E7885"/>
    <w:rsid w:val="002E7DE7"/>
    <w:rsid w:val="002F0441"/>
    <w:rsid w:val="002F04A5"/>
    <w:rsid w:val="002F0AAE"/>
    <w:rsid w:val="002F0E83"/>
    <w:rsid w:val="002F15B9"/>
    <w:rsid w:val="002F2052"/>
    <w:rsid w:val="002F2679"/>
    <w:rsid w:val="002F2A4A"/>
    <w:rsid w:val="002F306A"/>
    <w:rsid w:val="002F32D7"/>
    <w:rsid w:val="002F33EE"/>
    <w:rsid w:val="002F34F8"/>
    <w:rsid w:val="002F358D"/>
    <w:rsid w:val="002F3C08"/>
    <w:rsid w:val="002F3C83"/>
    <w:rsid w:val="002F3C99"/>
    <w:rsid w:val="002F3DED"/>
    <w:rsid w:val="002F4A9B"/>
    <w:rsid w:val="002F58D9"/>
    <w:rsid w:val="002F671D"/>
    <w:rsid w:val="002F6D1E"/>
    <w:rsid w:val="002F7183"/>
    <w:rsid w:val="002F7211"/>
    <w:rsid w:val="002F7A4B"/>
    <w:rsid w:val="0030054D"/>
    <w:rsid w:val="00300E55"/>
    <w:rsid w:val="00301642"/>
    <w:rsid w:val="00302547"/>
    <w:rsid w:val="00302A8F"/>
    <w:rsid w:val="00303667"/>
    <w:rsid w:val="003043AA"/>
    <w:rsid w:val="00304D2B"/>
    <w:rsid w:val="00304FA7"/>
    <w:rsid w:val="00305057"/>
    <w:rsid w:val="0030539D"/>
    <w:rsid w:val="00305B2C"/>
    <w:rsid w:val="00310297"/>
    <w:rsid w:val="00310357"/>
    <w:rsid w:val="00310ACF"/>
    <w:rsid w:val="0031148A"/>
    <w:rsid w:val="00311B0E"/>
    <w:rsid w:val="00312428"/>
    <w:rsid w:val="00313014"/>
    <w:rsid w:val="003147EA"/>
    <w:rsid w:val="00314C57"/>
    <w:rsid w:val="003157BA"/>
    <w:rsid w:val="00315A27"/>
    <w:rsid w:val="00315D55"/>
    <w:rsid w:val="003162EB"/>
    <w:rsid w:val="00316F2A"/>
    <w:rsid w:val="00317510"/>
    <w:rsid w:val="00317689"/>
    <w:rsid w:val="00317792"/>
    <w:rsid w:val="00320293"/>
    <w:rsid w:val="00320315"/>
    <w:rsid w:val="003212DB"/>
    <w:rsid w:val="0032147D"/>
    <w:rsid w:val="00321534"/>
    <w:rsid w:val="00322343"/>
    <w:rsid w:val="00323203"/>
    <w:rsid w:val="003249F7"/>
    <w:rsid w:val="00327889"/>
    <w:rsid w:val="003279B3"/>
    <w:rsid w:val="00327DA5"/>
    <w:rsid w:val="00330F23"/>
    <w:rsid w:val="00332159"/>
    <w:rsid w:val="003326B3"/>
    <w:rsid w:val="00332C8B"/>
    <w:rsid w:val="00332FB2"/>
    <w:rsid w:val="003330F6"/>
    <w:rsid w:val="00333440"/>
    <w:rsid w:val="003342F4"/>
    <w:rsid w:val="00334FF0"/>
    <w:rsid w:val="00335424"/>
    <w:rsid w:val="003360A6"/>
    <w:rsid w:val="00336496"/>
    <w:rsid w:val="00336DDA"/>
    <w:rsid w:val="003372AD"/>
    <w:rsid w:val="003379C4"/>
    <w:rsid w:val="00337E4B"/>
    <w:rsid w:val="003400B8"/>
    <w:rsid w:val="003415F8"/>
    <w:rsid w:val="00341874"/>
    <w:rsid w:val="00341B4E"/>
    <w:rsid w:val="00342C88"/>
    <w:rsid w:val="00343093"/>
    <w:rsid w:val="00343A1A"/>
    <w:rsid w:val="00343BEC"/>
    <w:rsid w:val="003447C1"/>
    <w:rsid w:val="00344E8A"/>
    <w:rsid w:val="00345629"/>
    <w:rsid w:val="00347185"/>
    <w:rsid w:val="0034731A"/>
    <w:rsid w:val="0034764B"/>
    <w:rsid w:val="003478F0"/>
    <w:rsid w:val="00347D9F"/>
    <w:rsid w:val="00347DD0"/>
    <w:rsid w:val="0035029F"/>
    <w:rsid w:val="00350ABA"/>
    <w:rsid w:val="0035192E"/>
    <w:rsid w:val="00351A90"/>
    <w:rsid w:val="00352310"/>
    <w:rsid w:val="003528D4"/>
    <w:rsid w:val="003529D7"/>
    <w:rsid w:val="00354081"/>
    <w:rsid w:val="003544E7"/>
    <w:rsid w:val="00354A0D"/>
    <w:rsid w:val="0035587A"/>
    <w:rsid w:val="00355C2C"/>
    <w:rsid w:val="00356196"/>
    <w:rsid w:val="00356CFB"/>
    <w:rsid w:val="0036062E"/>
    <w:rsid w:val="00361400"/>
    <w:rsid w:val="0036183F"/>
    <w:rsid w:val="00361D27"/>
    <w:rsid w:val="00362B43"/>
    <w:rsid w:val="00363D06"/>
    <w:rsid w:val="00364194"/>
    <w:rsid w:val="003655FE"/>
    <w:rsid w:val="00365785"/>
    <w:rsid w:val="00365896"/>
    <w:rsid w:val="00365979"/>
    <w:rsid w:val="003665E4"/>
    <w:rsid w:val="003668AC"/>
    <w:rsid w:val="003679F5"/>
    <w:rsid w:val="003707F9"/>
    <w:rsid w:val="003716A7"/>
    <w:rsid w:val="003718DC"/>
    <w:rsid w:val="003719ED"/>
    <w:rsid w:val="00371F60"/>
    <w:rsid w:val="003720F2"/>
    <w:rsid w:val="00372B4F"/>
    <w:rsid w:val="003735BE"/>
    <w:rsid w:val="00373902"/>
    <w:rsid w:val="00374B10"/>
    <w:rsid w:val="00374B1F"/>
    <w:rsid w:val="00374BBD"/>
    <w:rsid w:val="00376448"/>
    <w:rsid w:val="00376E75"/>
    <w:rsid w:val="003772FC"/>
    <w:rsid w:val="00377B13"/>
    <w:rsid w:val="003804CE"/>
    <w:rsid w:val="0038060F"/>
    <w:rsid w:val="0038067A"/>
    <w:rsid w:val="003817CB"/>
    <w:rsid w:val="00381B38"/>
    <w:rsid w:val="00381FDB"/>
    <w:rsid w:val="00382214"/>
    <w:rsid w:val="003822DD"/>
    <w:rsid w:val="00382BDE"/>
    <w:rsid w:val="00383F19"/>
    <w:rsid w:val="00384723"/>
    <w:rsid w:val="00384AEF"/>
    <w:rsid w:val="00384BE2"/>
    <w:rsid w:val="00384E4F"/>
    <w:rsid w:val="00385A3F"/>
    <w:rsid w:val="00385B9F"/>
    <w:rsid w:val="00387B7A"/>
    <w:rsid w:val="003904BE"/>
    <w:rsid w:val="00390C9E"/>
    <w:rsid w:val="00390F10"/>
    <w:rsid w:val="003911C0"/>
    <w:rsid w:val="00391F34"/>
    <w:rsid w:val="0039221F"/>
    <w:rsid w:val="003924F2"/>
    <w:rsid w:val="00392558"/>
    <w:rsid w:val="00392E0E"/>
    <w:rsid w:val="00393648"/>
    <w:rsid w:val="00393EC4"/>
    <w:rsid w:val="003957F7"/>
    <w:rsid w:val="00395B19"/>
    <w:rsid w:val="003962A9"/>
    <w:rsid w:val="00396410"/>
    <w:rsid w:val="00397F48"/>
    <w:rsid w:val="003A0320"/>
    <w:rsid w:val="003A0BFA"/>
    <w:rsid w:val="003A10F7"/>
    <w:rsid w:val="003A1142"/>
    <w:rsid w:val="003A1157"/>
    <w:rsid w:val="003A14B8"/>
    <w:rsid w:val="003A18E4"/>
    <w:rsid w:val="003A279E"/>
    <w:rsid w:val="003A2B58"/>
    <w:rsid w:val="003A3096"/>
    <w:rsid w:val="003A41EF"/>
    <w:rsid w:val="003A4917"/>
    <w:rsid w:val="003A4948"/>
    <w:rsid w:val="003A5CDB"/>
    <w:rsid w:val="003A6962"/>
    <w:rsid w:val="003A705B"/>
    <w:rsid w:val="003A7A29"/>
    <w:rsid w:val="003B07CA"/>
    <w:rsid w:val="003B0887"/>
    <w:rsid w:val="003B14ED"/>
    <w:rsid w:val="003B1EA9"/>
    <w:rsid w:val="003B24DF"/>
    <w:rsid w:val="003B34FC"/>
    <w:rsid w:val="003B377F"/>
    <w:rsid w:val="003B3DD8"/>
    <w:rsid w:val="003B42D0"/>
    <w:rsid w:val="003B5565"/>
    <w:rsid w:val="003B5878"/>
    <w:rsid w:val="003B5F7C"/>
    <w:rsid w:val="003B6452"/>
    <w:rsid w:val="003B6C52"/>
    <w:rsid w:val="003B6E22"/>
    <w:rsid w:val="003B77FE"/>
    <w:rsid w:val="003B79A0"/>
    <w:rsid w:val="003C0209"/>
    <w:rsid w:val="003C082E"/>
    <w:rsid w:val="003C12EF"/>
    <w:rsid w:val="003C130F"/>
    <w:rsid w:val="003C1E6B"/>
    <w:rsid w:val="003C2115"/>
    <w:rsid w:val="003C25DC"/>
    <w:rsid w:val="003C3A1E"/>
    <w:rsid w:val="003C4BD5"/>
    <w:rsid w:val="003C4F23"/>
    <w:rsid w:val="003C542C"/>
    <w:rsid w:val="003C6D43"/>
    <w:rsid w:val="003C734B"/>
    <w:rsid w:val="003C7684"/>
    <w:rsid w:val="003D0C2C"/>
    <w:rsid w:val="003D0D9C"/>
    <w:rsid w:val="003D0E74"/>
    <w:rsid w:val="003D0EEF"/>
    <w:rsid w:val="003D115C"/>
    <w:rsid w:val="003D14EF"/>
    <w:rsid w:val="003D15F1"/>
    <w:rsid w:val="003D1EA9"/>
    <w:rsid w:val="003D200D"/>
    <w:rsid w:val="003D26A2"/>
    <w:rsid w:val="003D2B8C"/>
    <w:rsid w:val="003D35CE"/>
    <w:rsid w:val="003D3C80"/>
    <w:rsid w:val="003D3D31"/>
    <w:rsid w:val="003D3F74"/>
    <w:rsid w:val="003D497D"/>
    <w:rsid w:val="003D52C8"/>
    <w:rsid w:val="003D5353"/>
    <w:rsid w:val="003D5635"/>
    <w:rsid w:val="003D590C"/>
    <w:rsid w:val="003D5D70"/>
    <w:rsid w:val="003D5F6C"/>
    <w:rsid w:val="003D69A7"/>
    <w:rsid w:val="003D6AA5"/>
    <w:rsid w:val="003D6C33"/>
    <w:rsid w:val="003D6DFA"/>
    <w:rsid w:val="003D70A2"/>
    <w:rsid w:val="003D7430"/>
    <w:rsid w:val="003D7ED8"/>
    <w:rsid w:val="003D7FDF"/>
    <w:rsid w:val="003E05B3"/>
    <w:rsid w:val="003E090C"/>
    <w:rsid w:val="003E0FE8"/>
    <w:rsid w:val="003E178A"/>
    <w:rsid w:val="003E213C"/>
    <w:rsid w:val="003E279C"/>
    <w:rsid w:val="003E2A55"/>
    <w:rsid w:val="003E2B13"/>
    <w:rsid w:val="003E339D"/>
    <w:rsid w:val="003E37C8"/>
    <w:rsid w:val="003E42FE"/>
    <w:rsid w:val="003E4436"/>
    <w:rsid w:val="003E5195"/>
    <w:rsid w:val="003E5422"/>
    <w:rsid w:val="003E5659"/>
    <w:rsid w:val="003E6D02"/>
    <w:rsid w:val="003E77B0"/>
    <w:rsid w:val="003E79D4"/>
    <w:rsid w:val="003E7BE1"/>
    <w:rsid w:val="003F00A3"/>
    <w:rsid w:val="003F0443"/>
    <w:rsid w:val="003F0C13"/>
    <w:rsid w:val="003F108A"/>
    <w:rsid w:val="003F10FE"/>
    <w:rsid w:val="003F1488"/>
    <w:rsid w:val="003F15A5"/>
    <w:rsid w:val="003F1A57"/>
    <w:rsid w:val="003F223F"/>
    <w:rsid w:val="003F2953"/>
    <w:rsid w:val="003F37E1"/>
    <w:rsid w:val="003F3B8D"/>
    <w:rsid w:val="003F402D"/>
    <w:rsid w:val="003F4068"/>
    <w:rsid w:val="003F45F0"/>
    <w:rsid w:val="003F4E03"/>
    <w:rsid w:val="003F5150"/>
    <w:rsid w:val="003F5F15"/>
    <w:rsid w:val="003F6278"/>
    <w:rsid w:val="003F6529"/>
    <w:rsid w:val="003F7649"/>
    <w:rsid w:val="003F7DDE"/>
    <w:rsid w:val="00400197"/>
    <w:rsid w:val="004002D2"/>
    <w:rsid w:val="00400360"/>
    <w:rsid w:val="004011CB"/>
    <w:rsid w:val="004011D7"/>
    <w:rsid w:val="004013C7"/>
    <w:rsid w:val="00401A6C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D82"/>
    <w:rsid w:val="004118E3"/>
    <w:rsid w:val="0041205D"/>
    <w:rsid w:val="00412278"/>
    <w:rsid w:val="004124A0"/>
    <w:rsid w:val="00413BD0"/>
    <w:rsid w:val="00413D37"/>
    <w:rsid w:val="0041512D"/>
    <w:rsid w:val="0041518F"/>
    <w:rsid w:val="00415C7E"/>
    <w:rsid w:val="00415F17"/>
    <w:rsid w:val="00416030"/>
    <w:rsid w:val="00416330"/>
    <w:rsid w:val="00417230"/>
    <w:rsid w:val="0042046C"/>
    <w:rsid w:val="004212DE"/>
    <w:rsid w:val="004214EF"/>
    <w:rsid w:val="00421B7D"/>
    <w:rsid w:val="00422822"/>
    <w:rsid w:val="00423707"/>
    <w:rsid w:val="00423D42"/>
    <w:rsid w:val="00424E7D"/>
    <w:rsid w:val="00425098"/>
    <w:rsid w:val="00425589"/>
    <w:rsid w:val="0042601D"/>
    <w:rsid w:val="00426081"/>
    <w:rsid w:val="00426939"/>
    <w:rsid w:val="00426ED2"/>
    <w:rsid w:val="0042739C"/>
    <w:rsid w:val="00427453"/>
    <w:rsid w:val="00427D62"/>
    <w:rsid w:val="0043050A"/>
    <w:rsid w:val="00430566"/>
    <w:rsid w:val="00430844"/>
    <w:rsid w:val="004316A7"/>
    <w:rsid w:val="004319F1"/>
    <w:rsid w:val="00432491"/>
    <w:rsid w:val="0043326A"/>
    <w:rsid w:val="004333CB"/>
    <w:rsid w:val="00433485"/>
    <w:rsid w:val="00433D0F"/>
    <w:rsid w:val="00434D71"/>
    <w:rsid w:val="00435BA0"/>
    <w:rsid w:val="00435FDE"/>
    <w:rsid w:val="004363FF"/>
    <w:rsid w:val="00436690"/>
    <w:rsid w:val="0043712B"/>
    <w:rsid w:val="00437D89"/>
    <w:rsid w:val="004409A1"/>
    <w:rsid w:val="00441D40"/>
    <w:rsid w:val="004426C7"/>
    <w:rsid w:val="00443052"/>
    <w:rsid w:val="004437E2"/>
    <w:rsid w:val="00443802"/>
    <w:rsid w:val="00444056"/>
    <w:rsid w:val="00444104"/>
    <w:rsid w:val="00444161"/>
    <w:rsid w:val="00444609"/>
    <w:rsid w:val="00444643"/>
    <w:rsid w:val="00444C60"/>
    <w:rsid w:val="0044544A"/>
    <w:rsid w:val="004454C7"/>
    <w:rsid w:val="004463BC"/>
    <w:rsid w:val="00446780"/>
    <w:rsid w:val="0045085B"/>
    <w:rsid w:val="004510B3"/>
    <w:rsid w:val="00451615"/>
    <w:rsid w:val="00452684"/>
    <w:rsid w:val="00452BFA"/>
    <w:rsid w:val="00452E12"/>
    <w:rsid w:val="00454DEA"/>
    <w:rsid w:val="0045589E"/>
    <w:rsid w:val="00457068"/>
    <w:rsid w:val="00460559"/>
    <w:rsid w:val="00460A0B"/>
    <w:rsid w:val="004620BA"/>
    <w:rsid w:val="0046213A"/>
    <w:rsid w:val="0046228E"/>
    <w:rsid w:val="00463C81"/>
    <w:rsid w:val="00464573"/>
    <w:rsid w:val="00464749"/>
    <w:rsid w:val="00464F9F"/>
    <w:rsid w:val="0046542C"/>
    <w:rsid w:val="004659A9"/>
    <w:rsid w:val="00465C8C"/>
    <w:rsid w:val="00465E24"/>
    <w:rsid w:val="00466589"/>
    <w:rsid w:val="004671FF"/>
    <w:rsid w:val="00467244"/>
    <w:rsid w:val="00467B7A"/>
    <w:rsid w:val="004702DC"/>
    <w:rsid w:val="00470B96"/>
    <w:rsid w:val="0047127D"/>
    <w:rsid w:val="0047184C"/>
    <w:rsid w:val="0047234C"/>
    <w:rsid w:val="0047236E"/>
    <w:rsid w:val="00472911"/>
    <w:rsid w:val="00472CF3"/>
    <w:rsid w:val="00472EF4"/>
    <w:rsid w:val="00473A38"/>
    <w:rsid w:val="0047496E"/>
    <w:rsid w:val="00475359"/>
    <w:rsid w:val="00475743"/>
    <w:rsid w:val="004762E7"/>
    <w:rsid w:val="004764B0"/>
    <w:rsid w:val="00476BAA"/>
    <w:rsid w:val="00477134"/>
    <w:rsid w:val="004772B7"/>
    <w:rsid w:val="00477B9B"/>
    <w:rsid w:val="00477D23"/>
    <w:rsid w:val="00477E5F"/>
    <w:rsid w:val="004802D4"/>
    <w:rsid w:val="00480716"/>
    <w:rsid w:val="00480BB4"/>
    <w:rsid w:val="00480DDF"/>
    <w:rsid w:val="0048163A"/>
    <w:rsid w:val="004819C1"/>
    <w:rsid w:val="00481C87"/>
    <w:rsid w:val="00481F90"/>
    <w:rsid w:val="00482460"/>
    <w:rsid w:val="004836E1"/>
    <w:rsid w:val="00483B19"/>
    <w:rsid w:val="004847F3"/>
    <w:rsid w:val="0048550B"/>
    <w:rsid w:val="004865D5"/>
    <w:rsid w:val="00487403"/>
    <w:rsid w:val="00487833"/>
    <w:rsid w:val="0048795A"/>
    <w:rsid w:val="00491712"/>
    <w:rsid w:val="00491F35"/>
    <w:rsid w:val="00492899"/>
    <w:rsid w:val="0049296B"/>
    <w:rsid w:val="0049390E"/>
    <w:rsid w:val="00493C9F"/>
    <w:rsid w:val="00494A00"/>
    <w:rsid w:val="00494D6F"/>
    <w:rsid w:val="00495585"/>
    <w:rsid w:val="00495911"/>
    <w:rsid w:val="004964A2"/>
    <w:rsid w:val="00497A63"/>
    <w:rsid w:val="00497A91"/>
    <w:rsid w:val="004A0E75"/>
    <w:rsid w:val="004A0FFA"/>
    <w:rsid w:val="004A14A0"/>
    <w:rsid w:val="004A1910"/>
    <w:rsid w:val="004A1AAF"/>
    <w:rsid w:val="004A1F3D"/>
    <w:rsid w:val="004A278F"/>
    <w:rsid w:val="004A28BA"/>
    <w:rsid w:val="004A28EE"/>
    <w:rsid w:val="004A2A42"/>
    <w:rsid w:val="004A346B"/>
    <w:rsid w:val="004A3580"/>
    <w:rsid w:val="004A3C30"/>
    <w:rsid w:val="004A3CD8"/>
    <w:rsid w:val="004A4535"/>
    <w:rsid w:val="004A46A2"/>
    <w:rsid w:val="004A4A2D"/>
    <w:rsid w:val="004A515F"/>
    <w:rsid w:val="004A6246"/>
    <w:rsid w:val="004A6CC0"/>
    <w:rsid w:val="004A739F"/>
    <w:rsid w:val="004B06D0"/>
    <w:rsid w:val="004B121F"/>
    <w:rsid w:val="004B343E"/>
    <w:rsid w:val="004B46C8"/>
    <w:rsid w:val="004B5373"/>
    <w:rsid w:val="004B5801"/>
    <w:rsid w:val="004B58CA"/>
    <w:rsid w:val="004B5982"/>
    <w:rsid w:val="004B5ABF"/>
    <w:rsid w:val="004B5C9B"/>
    <w:rsid w:val="004B5D34"/>
    <w:rsid w:val="004B5E33"/>
    <w:rsid w:val="004B7762"/>
    <w:rsid w:val="004B79C1"/>
    <w:rsid w:val="004C1E72"/>
    <w:rsid w:val="004C2DAF"/>
    <w:rsid w:val="004C2EEB"/>
    <w:rsid w:val="004C33E9"/>
    <w:rsid w:val="004C39ED"/>
    <w:rsid w:val="004C4B91"/>
    <w:rsid w:val="004C58F3"/>
    <w:rsid w:val="004C5FBE"/>
    <w:rsid w:val="004C6EDC"/>
    <w:rsid w:val="004C7ABD"/>
    <w:rsid w:val="004D03E8"/>
    <w:rsid w:val="004D0AB8"/>
    <w:rsid w:val="004D0AF4"/>
    <w:rsid w:val="004D15B2"/>
    <w:rsid w:val="004D179C"/>
    <w:rsid w:val="004D1B83"/>
    <w:rsid w:val="004D1BFE"/>
    <w:rsid w:val="004D1E27"/>
    <w:rsid w:val="004D213C"/>
    <w:rsid w:val="004D3E13"/>
    <w:rsid w:val="004D42B2"/>
    <w:rsid w:val="004D6053"/>
    <w:rsid w:val="004D6190"/>
    <w:rsid w:val="004D6537"/>
    <w:rsid w:val="004D78C2"/>
    <w:rsid w:val="004D7996"/>
    <w:rsid w:val="004D7E91"/>
    <w:rsid w:val="004D7ED8"/>
    <w:rsid w:val="004E0221"/>
    <w:rsid w:val="004E0D82"/>
    <w:rsid w:val="004E1248"/>
    <w:rsid w:val="004E1305"/>
    <w:rsid w:val="004E15E0"/>
    <w:rsid w:val="004E27DA"/>
    <w:rsid w:val="004E2961"/>
    <w:rsid w:val="004E2C3F"/>
    <w:rsid w:val="004E392C"/>
    <w:rsid w:val="004E499A"/>
    <w:rsid w:val="004E4A5B"/>
    <w:rsid w:val="004E4FBD"/>
    <w:rsid w:val="004E5602"/>
    <w:rsid w:val="004E60D6"/>
    <w:rsid w:val="004E6183"/>
    <w:rsid w:val="004E66E6"/>
    <w:rsid w:val="004E7D15"/>
    <w:rsid w:val="004F04FD"/>
    <w:rsid w:val="004F07A5"/>
    <w:rsid w:val="004F0AD3"/>
    <w:rsid w:val="004F0D42"/>
    <w:rsid w:val="004F14B9"/>
    <w:rsid w:val="004F14E5"/>
    <w:rsid w:val="004F1E8D"/>
    <w:rsid w:val="004F25A6"/>
    <w:rsid w:val="004F2AD6"/>
    <w:rsid w:val="004F3F23"/>
    <w:rsid w:val="004F4AB6"/>
    <w:rsid w:val="004F4F21"/>
    <w:rsid w:val="004F4F35"/>
    <w:rsid w:val="004F53D9"/>
    <w:rsid w:val="004F7414"/>
    <w:rsid w:val="004F78DD"/>
    <w:rsid w:val="004F7A24"/>
    <w:rsid w:val="004F7AF7"/>
    <w:rsid w:val="004F7CEE"/>
    <w:rsid w:val="00500650"/>
    <w:rsid w:val="00500704"/>
    <w:rsid w:val="00500F58"/>
    <w:rsid w:val="0050164D"/>
    <w:rsid w:val="00502400"/>
    <w:rsid w:val="00502C21"/>
    <w:rsid w:val="00503CCA"/>
    <w:rsid w:val="00504757"/>
    <w:rsid w:val="00505F53"/>
    <w:rsid w:val="00506E08"/>
    <w:rsid w:val="00507370"/>
    <w:rsid w:val="00507771"/>
    <w:rsid w:val="00510C98"/>
    <w:rsid w:val="005114EE"/>
    <w:rsid w:val="00511A09"/>
    <w:rsid w:val="00511EB6"/>
    <w:rsid w:val="005121FE"/>
    <w:rsid w:val="00512561"/>
    <w:rsid w:val="00512AA4"/>
    <w:rsid w:val="00513456"/>
    <w:rsid w:val="00513963"/>
    <w:rsid w:val="00513B79"/>
    <w:rsid w:val="00513E9D"/>
    <w:rsid w:val="0051537A"/>
    <w:rsid w:val="00516295"/>
    <w:rsid w:val="005168B1"/>
    <w:rsid w:val="00520A1C"/>
    <w:rsid w:val="00521AB8"/>
    <w:rsid w:val="00522604"/>
    <w:rsid w:val="00523540"/>
    <w:rsid w:val="00523995"/>
    <w:rsid w:val="00523A86"/>
    <w:rsid w:val="00523E3F"/>
    <w:rsid w:val="00524128"/>
    <w:rsid w:val="00525B5A"/>
    <w:rsid w:val="0052601B"/>
    <w:rsid w:val="00526EC7"/>
    <w:rsid w:val="00527521"/>
    <w:rsid w:val="00527C53"/>
    <w:rsid w:val="00530903"/>
    <w:rsid w:val="00530E43"/>
    <w:rsid w:val="00531067"/>
    <w:rsid w:val="0053121E"/>
    <w:rsid w:val="00531F30"/>
    <w:rsid w:val="00532278"/>
    <w:rsid w:val="005328EC"/>
    <w:rsid w:val="0053322B"/>
    <w:rsid w:val="0053371A"/>
    <w:rsid w:val="00533D47"/>
    <w:rsid w:val="00533E48"/>
    <w:rsid w:val="005340A1"/>
    <w:rsid w:val="00534C71"/>
    <w:rsid w:val="00535000"/>
    <w:rsid w:val="00535221"/>
    <w:rsid w:val="005356AD"/>
    <w:rsid w:val="00535737"/>
    <w:rsid w:val="00535B7D"/>
    <w:rsid w:val="00535E86"/>
    <w:rsid w:val="005366F4"/>
    <w:rsid w:val="00536988"/>
    <w:rsid w:val="00536A23"/>
    <w:rsid w:val="005372A0"/>
    <w:rsid w:val="005373C9"/>
    <w:rsid w:val="00537D80"/>
    <w:rsid w:val="0054168E"/>
    <w:rsid w:val="00541A68"/>
    <w:rsid w:val="00541DD9"/>
    <w:rsid w:val="0054254F"/>
    <w:rsid w:val="0054266E"/>
    <w:rsid w:val="00542AA6"/>
    <w:rsid w:val="00542B4C"/>
    <w:rsid w:val="00542C1E"/>
    <w:rsid w:val="00543AC9"/>
    <w:rsid w:val="00543FAE"/>
    <w:rsid w:val="00545627"/>
    <w:rsid w:val="00545858"/>
    <w:rsid w:val="00546791"/>
    <w:rsid w:val="005470C6"/>
    <w:rsid w:val="005475E8"/>
    <w:rsid w:val="00547D88"/>
    <w:rsid w:val="00550606"/>
    <w:rsid w:val="0055145A"/>
    <w:rsid w:val="0055145F"/>
    <w:rsid w:val="00551F2C"/>
    <w:rsid w:val="00551F98"/>
    <w:rsid w:val="0055240B"/>
    <w:rsid w:val="00552639"/>
    <w:rsid w:val="00552FBA"/>
    <w:rsid w:val="0055387B"/>
    <w:rsid w:val="00554BC6"/>
    <w:rsid w:val="00555602"/>
    <w:rsid w:val="00556184"/>
    <w:rsid w:val="005563DC"/>
    <w:rsid w:val="00556E93"/>
    <w:rsid w:val="005613E7"/>
    <w:rsid w:val="00562142"/>
    <w:rsid w:val="005626E8"/>
    <w:rsid w:val="00562913"/>
    <w:rsid w:val="00563BF6"/>
    <w:rsid w:val="00564742"/>
    <w:rsid w:val="005648FA"/>
    <w:rsid w:val="005653C9"/>
    <w:rsid w:val="005662F8"/>
    <w:rsid w:val="005667D0"/>
    <w:rsid w:val="005668D7"/>
    <w:rsid w:val="00566978"/>
    <w:rsid w:val="00566A1A"/>
    <w:rsid w:val="005679AA"/>
    <w:rsid w:val="00570081"/>
    <w:rsid w:val="005700B4"/>
    <w:rsid w:val="0057015D"/>
    <w:rsid w:val="00570559"/>
    <w:rsid w:val="00570717"/>
    <w:rsid w:val="005718C2"/>
    <w:rsid w:val="0057238E"/>
    <w:rsid w:val="0057303F"/>
    <w:rsid w:val="00573583"/>
    <w:rsid w:val="00573B8D"/>
    <w:rsid w:val="00573E5B"/>
    <w:rsid w:val="00573ED4"/>
    <w:rsid w:val="00574042"/>
    <w:rsid w:val="0057488A"/>
    <w:rsid w:val="00574BAC"/>
    <w:rsid w:val="005762D9"/>
    <w:rsid w:val="00576AEC"/>
    <w:rsid w:val="0057744A"/>
    <w:rsid w:val="00577560"/>
    <w:rsid w:val="005807BA"/>
    <w:rsid w:val="00580FD3"/>
    <w:rsid w:val="00581E46"/>
    <w:rsid w:val="00582794"/>
    <w:rsid w:val="00582C38"/>
    <w:rsid w:val="0058369C"/>
    <w:rsid w:val="00583BC6"/>
    <w:rsid w:val="005840A0"/>
    <w:rsid w:val="00584B7F"/>
    <w:rsid w:val="00584D8B"/>
    <w:rsid w:val="005851F8"/>
    <w:rsid w:val="00585235"/>
    <w:rsid w:val="0058572D"/>
    <w:rsid w:val="00585929"/>
    <w:rsid w:val="005878E1"/>
    <w:rsid w:val="00590043"/>
    <w:rsid w:val="00590C70"/>
    <w:rsid w:val="00591927"/>
    <w:rsid w:val="005919F8"/>
    <w:rsid w:val="00592248"/>
    <w:rsid w:val="00594719"/>
    <w:rsid w:val="00594845"/>
    <w:rsid w:val="00594C62"/>
    <w:rsid w:val="005959B1"/>
    <w:rsid w:val="005963F8"/>
    <w:rsid w:val="00596563"/>
    <w:rsid w:val="00596EBC"/>
    <w:rsid w:val="00597264"/>
    <w:rsid w:val="00597DF5"/>
    <w:rsid w:val="005A1007"/>
    <w:rsid w:val="005A1F98"/>
    <w:rsid w:val="005A240E"/>
    <w:rsid w:val="005A3582"/>
    <w:rsid w:val="005A38EA"/>
    <w:rsid w:val="005A3AD2"/>
    <w:rsid w:val="005A4F14"/>
    <w:rsid w:val="005A642A"/>
    <w:rsid w:val="005A73F6"/>
    <w:rsid w:val="005A7D38"/>
    <w:rsid w:val="005B0CEC"/>
    <w:rsid w:val="005B13B2"/>
    <w:rsid w:val="005B1A5A"/>
    <w:rsid w:val="005B2031"/>
    <w:rsid w:val="005B220B"/>
    <w:rsid w:val="005B230A"/>
    <w:rsid w:val="005B25BA"/>
    <w:rsid w:val="005B2854"/>
    <w:rsid w:val="005B2B74"/>
    <w:rsid w:val="005B2C58"/>
    <w:rsid w:val="005B3AD1"/>
    <w:rsid w:val="005B472B"/>
    <w:rsid w:val="005B5095"/>
    <w:rsid w:val="005B51F7"/>
    <w:rsid w:val="005B53ED"/>
    <w:rsid w:val="005B53F9"/>
    <w:rsid w:val="005B599B"/>
    <w:rsid w:val="005B6D27"/>
    <w:rsid w:val="005B759D"/>
    <w:rsid w:val="005B7AD0"/>
    <w:rsid w:val="005C0ADD"/>
    <w:rsid w:val="005C10A7"/>
    <w:rsid w:val="005C1197"/>
    <w:rsid w:val="005C1897"/>
    <w:rsid w:val="005C208A"/>
    <w:rsid w:val="005C2A6C"/>
    <w:rsid w:val="005C428E"/>
    <w:rsid w:val="005C478C"/>
    <w:rsid w:val="005C4E8B"/>
    <w:rsid w:val="005C50EC"/>
    <w:rsid w:val="005C50F0"/>
    <w:rsid w:val="005C5159"/>
    <w:rsid w:val="005C51E8"/>
    <w:rsid w:val="005C5D4F"/>
    <w:rsid w:val="005C5DD9"/>
    <w:rsid w:val="005C5ED8"/>
    <w:rsid w:val="005C6758"/>
    <w:rsid w:val="005C6B7D"/>
    <w:rsid w:val="005C6C06"/>
    <w:rsid w:val="005C7042"/>
    <w:rsid w:val="005D0143"/>
    <w:rsid w:val="005D0C17"/>
    <w:rsid w:val="005D0FD1"/>
    <w:rsid w:val="005D4257"/>
    <w:rsid w:val="005D4609"/>
    <w:rsid w:val="005D4E0B"/>
    <w:rsid w:val="005D59F6"/>
    <w:rsid w:val="005D5D3F"/>
    <w:rsid w:val="005D6684"/>
    <w:rsid w:val="005D6865"/>
    <w:rsid w:val="005D6DDC"/>
    <w:rsid w:val="005D760F"/>
    <w:rsid w:val="005D76C8"/>
    <w:rsid w:val="005D77C8"/>
    <w:rsid w:val="005D7A5F"/>
    <w:rsid w:val="005E1631"/>
    <w:rsid w:val="005E18F3"/>
    <w:rsid w:val="005E1F9E"/>
    <w:rsid w:val="005E2FE6"/>
    <w:rsid w:val="005E3059"/>
    <w:rsid w:val="005E38F1"/>
    <w:rsid w:val="005E3D60"/>
    <w:rsid w:val="005E5709"/>
    <w:rsid w:val="005E5FE3"/>
    <w:rsid w:val="005E7E59"/>
    <w:rsid w:val="005F08A7"/>
    <w:rsid w:val="005F2AF5"/>
    <w:rsid w:val="005F310A"/>
    <w:rsid w:val="005F34F1"/>
    <w:rsid w:val="005F3A8B"/>
    <w:rsid w:val="005F3F7D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0B3"/>
    <w:rsid w:val="006013D2"/>
    <w:rsid w:val="00601FBC"/>
    <w:rsid w:val="00602324"/>
    <w:rsid w:val="00602415"/>
    <w:rsid w:val="00602DAA"/>
    <w:rsid w:val="0060346E"/>
    <w:rsid w:val="00603BE7"/>
    <w:rsid w:val="006040A3"/>
    <w:rsid w:val="00604D75"/>
    <w:rsid w:val="0060500D"/>
    <w:rsid w:val="0060556B"/>
    <w:rsid w:val="006057A5"/>
    <w:rsid w:val="0060586B"/>
    <w:rsid w:val="00605C2D"/>
    <w:rsid w:val="006069F7"/>
    <w:rsid w:val="00606DCE"/>
    <w:rsid w:val="006070CD"/>
    <w:rsid w:val="006072AF"/>
    <w:rsid w:val="006072E4"/>
    <w:rsid w:val="00607BAC"/>
    <w:rsid w:val="00610078"/>
    <w:rsid w:val="006102DD"/>
    <w:rsid w:val="006103AA"/>
    <w:rsid w:val="0061050A"/>
    <w:rsid w:val="006105C3"/>
    <w:rsid w:val="00610CA2"/>
    <w:rsid w:val="006110C7"/>
    <w:rsid w:val="0061186A"/>
    <w:rsid w:val="00611D04"/>
    <w:rsid w:val="00611F97"/>
    <w:rsid w:val="0061221B"/>
    <w:rsid w:val="00612515"/>
    <w:rsid w:val="00613157"/>
    <w:rsid w:val="006135B9"/>
    <w:rsid w:val="006138DF"/>
    <w:rsid w:val="00613977"/>
    <w:rsid w:val="00614013"/>
    <w:rsid w:val="00614381"/>
    <w:rsid w:val="00614993"/>
    <w:rsid w:val="00616426"/>
    <w:rsid w:val="006166F7"/>
    <w:rsid w:val="006166FA"/>
    <w:rsid w:val="006178B0"/>
    <w:rsid w:val="006178C6"/>
    <w:rsid w:val="00617A8E"/>
    <w:rsid w:val="006204E8"/>
    <w:rsid w:val="00620556"/>
    <w:rsid w:val="00621172"/>
    <w:rsid w:val="0062247B"/>
    <w:rsid w:val="00622E17"/>
    <w:rsid w:val="00622F60"/>
    <w:rsid w:val="006233E0"/>
    <w:rsid w:val="0062359F"/>
    <w:rsid w:val="00624CFA"/>
    <w:rsid w:val="006263BF"/>
    <w:rsid w:val="00626520"/>
    <w:rsid w:val="00626C2A"/>
    <w:rsid w:val="00627524"/>
    <w:rsid w:val="00627978"/>
    <w:rsid w:val="00627C39"/>
    <w:rsid w:val="00627E16"/>
    <w:rsid w:val="00627FCC"/>
    <w:rsid w:val="00630E68"/>
    <w:rsid w:val="00631CB2"/>
    <w:rsid w:val="00633E23"/>
    <w:rsid w:val="00633E3F"/>
    <w:rsid w:val="00633F84"/>
    <w:rsid w:val="006347FE"/>
    <w:rsid w:val="00634A8D"/>
    <w:rsid w:val="0063531A"/>
    <w:rsid w:val="00636577"/>
    <w:rsid w:val="00637338"/>
    <w:rsid w:val="006374EA"/>
    <w:rsid w:val="00637AFF"/>
    <w:rsid w:val="00637BE7"/>
    <w:rsid w:val="00640D44"/>
    <w:rsid w:val="00640E5A"/>
    <w:rsid w:val="0064177E"/>
    <w:rsid w:val="006418E5"/>
    <w:rsid w:val="00641CB4"/>
    <w:rsid w:val="00641EB7"/>
    <w:rsid w:val="0064415A"/>
    <w:rsid w:val="00644944"/>
    <w:rsid w:val="00644CDD"/>
    <w:rsid w:val="00645449"/>
    <w:rsid w:val="00645D97"/>
    <w:rsid w:val="0064790D"/>
    <w:rsid w:val="00647C5B"/>
    <w:rsid w:val="006510A3"/>
    <w:rsid w:val="00651132"/>
    <w:rsid w:val="006514AB"/>
    <w:rsid w:val="00651CF4"/>
    <w:rsid w:val="00652572"/>
    <w:rsid w:val="00652839"/>
    <w:rsid w:val="00653277"/>
    <w:rsid w:val="00653685"/>
    <w:rsid w:val="006538DD"/>
    <w:rsid w:val="00655524"/>
    <w:rsid w:val="006559A0"/>
    <w:rsid w:val="00655D23"/>
    <w:rsid w:val="0065634B"/>
    <w:rsid w:val="006566DA"/>
    <w:rsid w:val="00656D0B"/>
    <w:rsid w:val="00657005"/>
    <w:rsid w:val="006574EB"/>
    <w:rsid w:val="00657536"/>
    <w:rsid w:val="00657D08"/>
    <w:rsid w:val="00657F2B"/>
    <w:rsid w:val="00660083"/>
    <w:rsid w:val="006611FC"/>
    <w:rsid w:val="00662060"/>
    <w:rsid w:val="00662EA9"/>
    <w:rsid w:val="006632B4"/>
    <w:rsid w:val="00663958"/>
    <w:rsid w:val="00663C50"/>
    <w:rsid w:val="00663EDF"/>
    <w:rsid w:val="006646F5"/>
    <w:rsid w:val="00664705"/>
    <w:rsid w:val="0066522E"/>
    <w:rsid w:val="00665B38"/>
    <w:rsid w:val="00665F6E"/>
    <w:rsid w:val="00665FD1"/>
    <w:rsid w:val="00666EF9"/>
    <w:rsid w:val="00670277"/>
    <w:rsid w:val="0067037F"/>
    <w:rsid w:val="00670B57"/>
    <w:rsid w:val="00672733"/>
    <w:rsid w:val="006727A2"/>
    <w:rsid w:val="00672C84"/>
    <w:rsid w:val="00673C92"/>
    <w:rsid w:val="00675D76"/>
    <w:rsid w:val="006761EE"/>
    <w:rsid w:val="006763AB"/>
    <w:rsid w:val="00676CA4"/>
    <w:rsid w:val="00677806"/>
    <w:rsid w:val="00677C65"/>
    <w:rsid w:val="00677F7C"/>
    <w:rsid w:val="0068039B"/>
    <w:rsid w:val="00680A33"/>
    <w:rsid w:val="006812FF"/>
    <w:rsid w:val="00682EAD"/>
    <w:rsid w:val="00683535"/>
    <w:rsid w:val="00683815"/>
    <w:rsid w:val="0068399D"/>
    <w:rsid w:val="00684683"/>
    <w:rsid w:val="00685F35"/>
    <w:rsid w:val="00686483"/>
    <w:rsid w:val="006869D8"/>
    <w:rsid w:val="00687178"/>
    <w:rsid w:val="006875A6"/>
    <w:rsid w:val="006907DF"/>
    <w:rsid w:val="00690982"/>
    <w:rsid w:val="00691857"/>
    <w:rsid w:val="00692224"/>
    <w:rsid w:val="00692D60"/>
    <w:rsid w:val="00693BB6"/>
    <w:rsid w:val="0069408C"/>
    <w:rsid w:val="00694AD8"/>
    <w:rsid w:val="00694B76"/>
    <w:rsid w:val="00694D31"/>
    <w:rsid w:val="006957FA"/>
    <w:rsid w:val="006963D6"/>
    <w:rsid w:val="00696C11"/>
    <w:rsid w:val="00696C55"/>
    <w:rsid w:val="0069719F"/>
    <w:rsid w:val="006A06BE"/>
    <w:rsid w:val="006A0B6E"/>
    <w:rsid w:val="006A0E50"/>
    <w:rsid w:val="006A15D9"/>
    <w:rsid w:val="006A1649"/>
    <w:rsid w:val="006A16C4"/>
    <w:rsid w:val="006A171C"/>
    <w:rsid w:val="006A19FE"/>
    <w:rsid w:val="006A1B55"/>
    <w:rsid w:val="006A1CE2"/>
    <w:rsid w:val="006A1D83"/>
    <w:rsid w:val="006A1EC3"/>
    <w:rsid w:val="006A2021"/>
    <w:rsid w:val="006A2D3D"/>
    <w:rsid w:val="006A38C9"/>
    <w:rsid w:val="006A3CB5"/>
    <w:rsid w:val="006A46B6"/>
    <w:rsid w:val="006A5DFC"/>
    <w:rsid w:val="006A6A54"/>
    <w:rsid w:val="006A6A5C"/>
    <w:rsid w:val="006A6EAA"/>
    <w:rsid w:val="006A717B"/>
    <w:rsid w:val="006A7D52"/>
    <w:rsid w:val="006B07A7"/>
    <w:rsid w:val="006B0A1C"/>
    <w:rsid w:val="006B0D48"/>
    <w:rsid w:val="006B1037"/>
    <w:rsid w:val="006B130E"/>
    <w:rsid w:val="006B20F3"/>
    <w:rsid w:val="006B2954"/>
    <w:rsid w:val="006B2A47"/>
    <w:rsid w:val="006B2BD1"/>
    <w:rsid w:val="006B3381"/>
    <w:rsid w:val="006B458C"/>
    <w:rsid w:val="006B6616"/>
    <w:rsid w:val="006B6664"/>
    <w:rsid w:val="006B77BE"/>
    <w:rsid w:val="006B7FD5"/>
    <w:rsid w:val="006C0DD0"/>
    <w:rsid w:val="006C1129"/>
    <w:rsid w:val="006C17BB"/>
    <w:rsid w:val="006C1AA3"/>
    <w:rsid w:val="006C232F"/>
    <w:rsid w:val="006C2470"/>
    <w:rsid w:val="006C32ED"/>
    <w:rsid w:val="006C45B7"/>
    <w:rsid w:val="006C4B7E"/>
    <w:rsid w:val="006C50CA"/>
    <w:rsid w:val="006C598B"/>
    <w:rsid w:val="006C62B7"/>
    <w:rsid w:val="006C67C3"/>
    <w:rsid w:val="006C6A14"/>
    <w:rsid w:val="006C72E9"/>
    <w:rsid w:val="006C79C8"/>
    <w:rsid w:val="006D054B"/>
    <w:rsid w:val="006D0B26"/>
    <w:rsid w:val="006D1356"/>
    <w:rsid w:val="006D16F2"/>
    <w:rsid w:val="006D2C3E"/>
    <w:rsid w:val="006D2EE8"/>
    <w:rsid w:val="006D3AD6"/>
    <w:rsid w:val="006D5000"/>
    <w:rsid w:val="006D5177"/>
    <w:rsid w:val="006D57BA"/>
    <w:rsid w:val="006D58F6"/>
    <w:rsid w:val="006D5DF6"/>
    <w:rsid w:val="006D6810"/>
    <w:rsid w:val="006D692C"/>
    <w:rsid w:val="006D69CD"/>
    <w:rsid w:val="006D6ABA"/>
    <w:rsid w:val="006D6FB6"/>
    <w:rsid w:val="006D76C8"/>
    <w:rsid w:val="006D7A2C"/>
    <w:rsid w:val="006D7C4A"/>
    <w:rsid w:val="006E0CBC"/>
    <w:rsid w:val="006E31B0"/>
    <w:rsid w:val="006E325B"/>
    <w:rsid w:val="006E3494"/>
    <w:rsid w:val="006E46D5"/>
    <w:rsid w:val="006E5BCE"/>
    <w:rsid w:val="006E6404"/>
    <w:rsid w:val="006E6745"/>
    <w:rsid w:val="006E6985"/>
    <w:rsid w:val="006E6E97"/>
    <w:rsid w:val="006E7DCD"/>
    <w:rsid w:val="006E7ECF"/>
    <w:rsid w:val="006F01B9"/>
    <w:rsid w:val="006F03FE"/>
    <w:rsid w:val="006F075D"/>
    <w:rsid w:val="006F0923"/>
    <w:rsid w:val="006F1397"/>
    <w:rsid w:val="006F1582"/>
    <w:rsid w:val="006F207C"/>
    <w:rsid w:val="006F2304"/>
    <w:rsid w:val="006F28D6"/>
    <w:rsid w:val="006F2CB6"/>
    <w:rsid w:val="006F346A"/>
    <w:rsid w:val="006F414C"/>
    <w:rsid w:val="006F41B1"/>
    <w:rsid w:val="006F442D"/>
    <w:rsid w:val="006F452D"/>
    <w:rsid w:val="006F4C4C"/>
    <w:rsid w:val="006F62DF"/>
    <w:rsid w:val="006F6862"/>
    <w:rsid w:val="006F6E1B"/>
    <w:rsid w:val="006F7DEC"/>
    <w:rsid w:val="00700A7E"/>
    <w:rsid w:val="007010F1"/>
    <w:rsid w:val="00701C68"/>
    <w:rsid w:val="00701CA9"/>
    <w:rsid w:val="0070229F"/>
    <w:rsid w:val="00702504"/>
    <w:rsid w:val="00702F17"/>
    <w:rsid w:val="0070345D"/>
    <w:rsid w:val="00704176"/>
    <w:rsid w:val="0070502E"/>
    <w:rsid w:val="00705B2F"/>
    <w:rsid w:val="00705C6B"/>
    <w:rsid w:val="007071F8"/>
    <w:rsid w:val="0070746D"/>
    <w:rsid w:val="007103BB"/>
    <w:rsid w:val="00710865"/>
    <w:rsid w:val="00710F19"/>
    <w:rsid w:val="00711310"/>
    <w:rsid w:val="00711D0C"/>
    <w:rsid w:val="00712DA2"/>
    <w:rsid w:val="00712FC0"/>
    <w:rsid w:val="00713080"/>
    <w:rsid w:val="0071337B"/>
    <w:rsid w:val="007153E7"/>
    <w:rsid w:val="00715639"/>
    <w:rsid w:val="007159BF"/>
    <w:rsid w:val="00716185"/>
    <w:rsid w:val="007163F2"/>
    <w:rsid w:val="00716A40"/>
    <w:rsid w:val="00716ACB"/>
    <w:rsid w:val="00717649"/>
    <w:rsid w:val="00717819"/>
    <w:rsid w:val="00717C30"/>
    <w:rsid w:val="00717E3A"/>
    <w:rsid w:val="007201C5"/>
    <w:rsid w:val="007208F7"/>
    <w:rsid w:val="0072113D"/>
    <w:rsid w:val="00721DEC"/>
    <w:rsid w:val="007225D0"/>
    <w:rsid w:val="00722693"/>
    <w:rsid w:val="00722850"/>
    <w:rsid w:val="00722BCD"/>
    <w:rsid w:val="007248C3"/>
    <w:rsid w:val="007249DC"/>
    <w:rsid w:val="007259C0"/>
    <w:rsid w:val="0072618B"/>
    <w:rsid w:val="00726AA2"/>
    <w:rsid w:val="0072722D"/>
    <w:rsid w:val="007272ED"/>
    <w:rsid w:val="00727517"/>
    <w:rsid w:val="0073043F"/>
    <w:rsid w:val="00731BE4"/>
    <w:rsid w:val="00732472"/>
    <w:rsid w:val="00732E2B"/>
    <w:rsid w:val="007331C5"/>
    <w:rsid w:val="00733DCB"/>
    <w:rsid w:val="007347F0"/>
    <w:rsid w:val="007351E0"/>
    <w:rsid w:val="007356D9"/>
    <w:rsid w:val="00735A2B"/>
    <w:rsid w:val="00736CC8"/>
    <w:rsid w:val="00736EB2"/>
    <w:rsid w:val="007371F8"/>
    <w:rsid w:val="007372CC"/>
    <w:rsid w:val="0073753E"/>
    <w:rsid w:val="00740603"/>
    <w:rsid w:val="00740620"/>
    <w:rsid w:val="00740792"/>
    <w:rsid w:val="00740D3E"/>
    <w:rsid w:val="007410E8"/>
    <w:rsid w:val="007415F8"/>
    <w:rsid w:val="0074168D"/>
    <w:rsid w:val="00741942"/>
    <w:rsid w:val="00741949"/>
    <w:rsid w:val="007420EB"/>
    <w:rsid w:val="007423E3"/>
    <w:rsid w:val="00742D30"/>
    <w:rsid w:val="007438F8"/>
    <w:rsid w:val="00743CF6"/>
    <w:rsid w:val="00744F93"/>
    <w:rsid w:val="007452DC"/>
    <w:rsid w:val="00745856"/>
    <w:rsid w:val="00745AE4"/>
    <w:rsid w:val="00747581"/>
    <w:rsid w:val="00747FD8"/>
    <w:rsid w:val="00750AE6"/>
    <w:rsid w:val="00750E11"/>
    <w:rsid w:val="007511BF"/>
    <w:rsid w:val="00751997"/>
    <w:rsid w:val="00752FF9"/>
    <w:rsid w:val="007539A3"/>
    <w:rsid w:val="00753C91"/>
    <w:rsid w:val="00753FCD"/>
    <w:rsid w:val="00754F88"/>
    <w:rsid w:val="00755680"/>
    <w:rsid w:val="00755FAD"/>
    <w:rsid w:val="0075629C"/>
    <w:rsid w:val="00756523"/>
    <w:rsid w:val="007568AF"/>
    <w:rsid w:val="0075729E"/>
    <w:rsid w:val="007573E5"/>
    <w:rsid w:val="00757715"/>
    <w:rsid w:val="00760056"/>
    <w:rsid w:val="0076034E"/>
    <w:rsid w:val="00760779"/>
    <w:rsid w:val="00760AAB"/>
    <w:rsid w:val="0076134A"/>
    <w:rsid w:val="00761760"/>
    <w:rsid w:val="00761BA8"/>
    <w:rsid w:val="00762784"/>
    <w:rsid w:val="00762CDB"/>
    <w:rsid w:val="007634CE"/>
    <w:rsid w:val="00763CFB"/>
    <w:rsid w:val="007641DB"/>
    <w:rsid w:val="007645FF"/>
    <w:rsid w:val="0076475C"/>
    <w:rsid w:val="00764A50"/>
    <w:rsid w:val="00764D43"/>
    <w:rsid w:val="00764D94"/>
    <w:rsid w:val="007652EA"/>
    <w:rsid w:val="007660F9"/>
    <w:rsid w:val="00766986"/>
    <w:rsid w:val="00766DDE"/>
    <w:rsid w:val="00767666"/>
    <w:rsid w:val="00767673"/>
    <w:rsid w:val="00767DBB"/>
    <w:rsid w:val="00767E21"/>
    <w:rsid w:val="00770360"/>
    <w:rsid w:val="00770480"/>
    <w:rsid w:val="00770665"/>
    <w:rsid w:val="00770AE1"/>
    <w:rsid w:val="0077102A"/>
    <w:rsid w:val="00771C30"/>
    <w:rsid w:val="0077232B"/>
    <w:rsid w:val="0077256E"/>
    <w:rsid w:val="00772851"/>
    <w:rsid w:val="00772B4E"/>
    <w:rsid w:val="00772FB2"/>
    <w:rsid w:val="00772FDA"/>
    <w:rsid w:val="00773194"/>
    <w:rsid w:val="00773CB6"/>
    <w:rsid w:val="00773D03"/>
    <w:rsid w:val="00773D1E"/>
    <w:rsid w:val="00773DB6"/>
    <w:rsid w:val="00773E26"/>
    <w:rsid w:val="00774AE3"/>
    <w:rsid w:val="00774B93"/>
    <w:rsid w:val="007753CE"/>
    <w:rsid w:val="00775B0B"/>
    <w:rsid w:val="00775B95"/>
    <w:rsid w:val="00775CB4"/>
    <w:rsid w:val="00776890"/>
    <w:rsid w:val="00776D59"/>
    <w:rsid w:val="00777558"/>
    <w:rsid w:val="0077792C"/>
    <w:rsid w:val="00777DC2"/>
    <w:rsid w:val="00777EB5"/>
    <w:rsid w:val="007808B6"/>
    <w:rsid w:val="00780B28"/>
    <w:rsid w:val="00781B75"/>
    <w:rsid w:val="00782336"/>
    <w:rsid w:val="007835AD"/>
    <w:rsid w:val="00785A83"/>
    <w:rsid w:val="00785A97"/>
    <w:rsid w:val="00786A21"/>
    <w:rsid w:val="00787020"/>
    <w:rsid w:val="007875DA"/>
    <w:rsid w:val="00787ADD"/>
    <w:rsid w:val="00787CA5"/>
    <w:rsid w:val="00790653"/>
    <w:rsid w:val="00793D82"/>
    <w:rsid w:val="00793DDA"/>
    <w:rsid w:val="007953D0"/>
    <w:rsid w:val="007956C7"/>
    <w:rsid w:val="007967D6"/>
    <w:rsid w:val="0079771E"/>
    <w:rsid w:val="007A0A9B"/>
    <w:rsid w:val="007A0BE8"/>
    <w:rsid w:val="007A25B6"/>
    <w:rsid w:val="007A262E"/>
    <w:rsid w:val="007A2C63"/>
    <w:rsid w:val="007A30B4"/>
    <w:rsid w:val="007A3385"/>
    <w:rsid w:val="007A3B6D"/>
    <w:rsid w:val="007A3EC3"/>
    <w:rsid w:val="007A4362"/>
    <w:rsid w:val="007A4E10"/>
    <w:rsid w:val="007A55B2"/>
    <w:rsid w:val="007A5D8F"/>
    <w:rsid w:val="007A684F"/>
    <w:rsid w:val="007A6DC8"/>
    <w:rsid w:val="007B0124"/>
    <w:rsid w:val="007B091C"/>
    <w:rsid w:val="007B1160"/>
    <w:rsid w:val="007B17EA"/>
    <w:rsid w:val="007B198A"/>
    <w:rsid w:val="007B217F"/>
    <w:rsid w:val="007B2457"/>
    <w:rsid w:val="007B38C6"/>
    <w:rsid w:val="007B3B4B"/>
    <w:rsid w:val="007B42EF"/>
    <w:rsid w:val="007B509D"/>
    <w:rsid w:val="007B5CCF"/>
    <w:rsid w:val="007B6080"/>
    <w:rsid w:val="007B6211"/>
    <w:rsid w:val="007B64F5"/>
    <w:rsid w:val="007B6766"/>
    <w:rsid w:val="007B7462"/>
    <w:rsid w:val="007B7530"/>
    <w:rsid w:val="007B7649"/>
    <w:rsid w:val="007B7670"/>
    <w:rsid w:val="007B7B7F"/>
    <w:rsid w:val="007C000E"/>
    <w:rsid w:val="007C2847"/>
    <w:rsid w:val="007C2ADD"/>
    <w:rsid w:val="007C2FB3"/>
    <w:rsid w:val="007C3A32"/>
    <w:rsid w:val="007C4F30"/>
    <w:rsid w:val="007C554E"/>
    <w:rsid w:val="007C6C35"/>
    <w:rsid w:val="007C7451"/>
    <w:rsid w:val="007D0523"/>
    <w:rsid w:val="007D0DA4"/>
    <w:rsid w:val="007D10F6"/>
    <w:rsid w:val="007D17A1"/>
    <w:rsid w:val="007D19CE"/>
    <w:rsid w:val="007D1FD2"/>
    <w:rsid w:val="007D285C"/>
    <w:rsid w:val="007D29D5"/>
    <w:rsid w:val="007D3385"/>
    <w:rsid w:val="007D35ED"/>
    <w:rsid w:val="007D38CF"/>
    <w:rsid w:val="007D402F"/>
    <w:rsid w:val="007D491E"/>
    <w:rsid w:val="007D4B86"/>
    <w:rsid w:val="007D51E4"/>
    <w:rsid w:val="007D56ED"/>
    <w:rsid w:val="007D5A18"/>
    <w:rsid w:val="007D5F05"/>
    <w:rsid w:val="007D63B8"/>
    <w:rsid w:val="007D668E"/>
    <w:rsid w:val="007D683A"/>
    <w:rsid w:val="007D7366"/>
    <w:rsid w:val="007D7C6A"/>
    <w:rsid w:val="007D7DF0"/>
    <w:rsid w:val="007E0507"/>
    <w:rsid w:val="007E0C8B"/>
    <w:rsid w:val="007E15B8"/>
    <w:rsid w:val="007E1AF2"/>
    <w:rsid w:val="007E1AF5"/>
    <w:rsid w:val="007E1F05"/>
    <w:rsid w:val="007E2580"/>
    <w:rsid w:val="007E2AB6"/>
    <w:rsid w:val="007E3BBB"/>
    <w:rsid w:val="007E44C8"/>
    <w:rsid w:val="007E48EB"/>
    <w:rsid w:val="007E59ED"/>
    <w:rsid w:val="007E5C29"/>
    <w:rsid w:val="007E5CF5"/>
    <w:rsid w:val="007E5DA6"/>
    <w:rsid w:val="007E6172"/>
    <w:rsid w:val="007E6247"/>
    <w:rsid w:val="007E637B"/>
    <w:rsid w:val="007E7645"/>
    <w:rsid w:val="007F08B8"/>
    <w:rsid w:val="007F0A42"/>
    <w:rsid w:val="007F14E5"/>
    <w:rsid w:val="007F2B2E"/>
    <w:rsid w:val="007F329E"/>
    <w:rsid w:val="007F44A6"/>
    <w:rsid w:val="007F4D13"/>
    <w:rsid w:val="007F5C35"/>
    <w:rsid w:val="007F74D4"/>
    <w:rsid w:val="007F751D"/>
    <w:rsid w:val="007F7834"/>
    <w:rsid w:val="007F7933"/>
    <w:rsid w:val="007F79BD"/>
    <w:rsid w:val="008005C6"/>
    <w:rsid w:val="00800EFF"/>
    <w:rsid w:val="00801132"/>
    <w:rsid w:val="00801B57"/>
    <w:rsid w:val="00801FBF"/>
    <w:rsid w:val="008026F7"/>
    <w:rsid w:val="00803A9B"/>
    <w:rsid w:val="00803EFD"/>
    <w:rsid w:val="00804A12"/>
    <w:rsid w:val="00804D28"/>
    <w:rsid w:val="008052A0"/>
    <w:rsid w:val="00805B42"/>
    <w:rsid w:val="00806A82"/>
    <w:rsid w:val="00807141"/>
    <w:rsid w:val="008075AD"/>
    <w:rsid w:val="008108FA"/>
    <w:rsid w:val="00810956"/>
    <w:rsid w:val="0081190F"/>
    <w:rsid w:val="00812443"/>
    <w:rsid w:val="00815045"/>
    <w:rsid w:val="00815B5E"/>
    <w:rsid w:val="00817983"/>
    <w:rsid w:val="00820E58"/>
    <w:rsid w:val="0082168A"/>
    <w:rsid w:val="00821A89"/>
    <w:rsid w:val="0082229C"/>
    <w:rsid w:val="00822799"/>
    <w:rsid w:val="008228F7"/>
    <w:rsid w:val="008239BD"/>
    <w:rsid w:val="00823EFD"/>
    <w:rsid w:val="00824644"/>
    <w:rsid w:val="008252B2"/>
    <w:rsid w:val="008255EE"/>
    <w:rsid w:val="00825AB2"/>
    <w:rsid w:val="00825BC0"/>
    <w:rsid w:val="008260D7"/>
    <w:rsid w:val="0082692C"/>
    <w:rsid w:val="00830F72"/>
    <w:rsid w:val="00831743"/>
    <w:rsid w:val="00831776"/>
    <w:rsid w:val="00832226"/>
    <w:rsid w:val="008325B2"/>
    <w:rsid w:val="00832858"/>
    <w:rsid w:val="0083361B"/>
    <w:rsid w:val="0083373F"/>
    <w:rsid w:val="008341FD"/>
    <w:rsid w:val="0083421D"/>
    <w:rsid w:val="00834D6A"/>
    <w:rsid w:val="00835260"/>
    <w:rsid w:val="00836909"/>
    <w:rsid w:val="008376F5"/>
    <w:rsid w:val="00841485"/>
    <w:rsid w:val="008415C4"/>
    <w:rsid w:val="00843532"/>
    <w:rsid w:val="00845950"/>
    <w:rsid w:val="00846775"/>
    <w:rsid w:val="00846A51"/>
    <w:rsid w:val="00847630"/>
    <w:rsid w:val="00847898"/>
    <w:rsid w:val="0085061D"/>
    <w:rsid w:val="00850A75"/>
    <w:rsid w:val="008516D9"/>
    <w:rsid w:val="0085256C"/>
    <w:rsid w:val="008539CF"/>
    <w:rsid w:val="00855B17"/>
    <w:rsid w:val="00856035"/>
    <w:rsid w:val="008561CD"/>
    <w:rsid w:val="00856F45"/>
    <w:rsid w:val="008575F0"/>
    <w:rsid w:val="0085794C"/>
    <w:rsid w:val="00857C5C"/>
    <w:rsid w:val="00857E15"/>
    <w:rsid w:val="00860281"/>
    <w:rsid w:val="0086085B"/>
    <w:rsid w:val="0086136F"/>
    <w:rsid w:val="008616A7"/>
    <w:rsid w:val="00861729"/>
    <w:rsid w:val="0086286D"/>
    <w:rsid w:val="00862B5D"/>
    <w:rsid w:val="00862DB9"/>
    <w:rsid w:val="008639B5"/>
    <w:rsid w:val="00864602"/>
    <w:rsid w:val="0086463A"/>
    <w:rsid w:val="00864A1D"/>
    <w:rsid w:val="00864B41"/>
    <w:rsid w:val="008650A2"/>
    <w:rsid w:val="0086580D"/>
    <w:rsid w:val="00865C1E"/>
    <w:rsid w:val="00866950"/>
    <w:rsid w:val="00866A57"/>
    <w:rsid w:val="0086710A"/>
    <w:rsid w:val="008671C3"/>
    <w:rsid w:val="0087091C"/>
    <w:rsid w:val="008721DE"/>
    <w:rsid w:val="0087276E"/>
    <w:rsid w:val="008728E1"/>
    <w:rsid w:val="00872AB5"/>
    <w:rsid w:val="00872F4E"/>
    <w:rsid w:val="00873937"/>
    <w:rsid w:val="0087429D"/>
    <w:rsid w:val="00875114"/>
    <w:rsid w:val="008756CA"/>
    <w:rsid w:val="00876BEA"/>
    <w:rsid w:val="0087701F"/>
    <w:rsid w:val="008775DC"/>
    <w:rsid w:val="008777B0"/>
    <w:rsid w:val="00877C35"/>
    <w:rsid w:val="00877C98"/>
    <w:rsid w:val="00880038"/>
    <w:rsid w:val="008804AF"/>
    <w:rsid w:val="0088173C"/>
    <w:rsid w:val="008818CA"/>
    <w:rsid w:val="00881B0A"/>
    <w:rsid w:val="00881CE8"/>
    <w:rsid w:val="00882225"/>
    <w:rsid w:val="00882988"/>
    <w:rsid w:val="00882A70"/>
    <w:rsid w:val="00883755"/>
    <w:rsid w:val="00883AC4"/>
    <w:rsid w:val="00883BF5"/>
    <w:rsid w:val="008840FC"/>
    <w:rsid w:val="008846A9"/>
    <w:rsid w:val="008854A7"/>
    <w:rsid w:val="00887C18"/>
    <w:rsid w:val="00890390"/>
    <w:rsid w:val="008910EF"/>
    <w:rsid w:val="00892C4D"/>
    <w:rsid w:val="008931CD"/>
    <w:rsid w:val="008934D7"/>
    <w:rsid w:val="008936B6"/>
    <w:rsid w:val="00894996"/>
    <w:rsid w:val="0089511D"/>
    <w:rsid w:val="00895224"/>
    <w:rsid w:val="008955B1"/>
    <w:rsid w:val="00895B40"/>
    <w:rsid w:val="00895C82"/>
    <w:rsid w:val="00896316"/>
    <w:rsid w:val="008970C5"/>
    <w:rsid w:val="00897432"/>
    <w:rsid w:val="008975A8"/>
    <w:rsid w:val="008977BC"/>
    <w:rsid w:val="00897CAC"/>
    <w:rsid w:val="00897F85"/>
    <w:rsid w:val="008A00A1"/>
    <w:rsid w:val="008A1362"/>
    <w:rsid w:val="008A39FA"/>
    <w:rsid w:val="008A3A90"/>
    <w:rsid w:val="008A3CB0"/>
    <w:rsid w:val="008A4405"/>
    <w:rsid w:val="008A4697"/>
    <w:rsid w:val="008A5DE3"/>
    <w:rsid w:val="008A6007"/>
    <w:rsid w:val="008A6309"/>
    <w:rsid w:val="008A6314"/>
    <w:rsid w:val="008A6446"/>
    <w:rsid w:val="008A6BA0"/>
    <w:rsid w:val="008A755B"/>
    <w:rsid w:val="008A7670"/>
    <w:rsid w:val="008A76C7"/>
    <w:rsid w:val="008B0120"/>
    <w:rsid w:val="008B025F"/>
    <w:rsid w:val="008B0AE3"/>
    <w:rsid w:val="008B0F94"/>
    <w:rsid w:val="008B1B61"/>
    <w:rsid w:val="008B2178"/>
    <w:rsid w:val="008B2A03"/>
    <w:rsid w:val="008B2A38"/>
    <w:rsid w:val="008B2DB6"/>
    <w:rsid w:val="008B36BC"/>
    <w:rsid w:val="008B51D6"/>
    <w:rsid w:val="008B5BA0"/>
    <w:rsid w:val="008B5EE1"/>
    <w:rsid w:val="008B671E"/>
    <w:rsid w:val="008B698C"/>
    <w:rsid w:val="008B6E02"/>
    <w:rsid w:val="008B768D"/>
    <w:rsid w:val="008B7862"/>
    <w:rsid w:val="008B7AEE"/>
    <w:rsid w:val="008B7E6A"/>
    <w:rsid w:val="008C0048"/>
    <w:rsid w:val="008C0CF7"/>
    <w:rsid w:val="008C13FE"/>
    <w:rsid w:val="008C1977"/>
    <w:rsid w:val="008C1F24"/>
    <w:rsid w:val="008C2128"/>
    <w:rsid w:val="008C2FE2"/>
    <w:rsid w:val="008C3006"/>
    <w:rsid w:val="008C374C"/>
    <w:rsid w:val="008C3AEF"/>
    <w:rsid w:val="008C3BCF"/>
    <w:rsid w:val="008C4132"/>
    <w:rsid w:val="008C4E97"/>
    <w:rsid w:val="008C509F"/>
    <w:rsid w:val="008C53B7"/>
    <w:rsid w:val="008C65F9"/>
    <w:rsid w:val="008C7636"/>
    <w:rsid w:val="008C79A3"/>
    <w:rsid w:val="008C7FDC"/>
    <w:rsid w:val="008D0261"/>
    <w:rsid w:val="008D033A"/>
    <w:rsid w:val="008D0593"/>
    <w:rsid w:val="008D09D4"/>
    <w:rsid w:val="008D246E"/>
    <w:rsid w:val="008D258F"/>
    <w:rsid w:val="008D283A"/>
    <w:rsid w:val="008D2BE9"/>
    <w:rsid w:val="008D315B"/>
    <w:rsid w:val="008D3372"/>
    <w:rsid w:val="008D36F1"/>
    <w:rsid w:val="008D38B1"/>
    <w:rsid w:val="008D3F0E"/>
    <w:rsid w:val="008D43DD"/>
    <w:rsid w:val="008D7505"/>
    <w:rsid w:val="008E0267"/>
    <w:rsid w:val="008E099C"/>
    <w:rsid w:val="008E0A42"/>
    <w:rsid w:val="008E19F4"/>
    <w:rsid w:val="008E1A17"/>
    <w:rsid w:val="008E1F67"/>
    <w:rsid w:val="008E27C4"/>
    <w:rsid w:val="008E2DF0"/>
    <w:rsid w:val="008E316C"/>
    <w:rsid w:val="008E393C"/>
    <w:rsid w:val="008E3DDF"/>
    <w:rsid w:val="008E4278"/>
    <w:rsid w:val="008E4A83"/>
    <w:rsid w:val="008E59D7"/>
    <w:rsid w:val="008E63FD"/>
    <w:rsid w:val="008E7379"/>
    <w:rsid w:val="008E7F58"/>
    <w:rsid w:val="008F0213"/>
    <w:rsid w:val="008F0365"/>
    <w:rsid w:val="008F0C39"/>
    <w:rsid w:val="008F0DE7"/>
    <w:rsid w:val="008F10B6"/>
    <w:rsid w:val="008F10D2"/>
    <w:rsid w:val="008F1282"/>
    <w:rsid w:val="008F1736"/>
    <w:rsid w:val="008F3E4D"/>
    <w:rsid w:val="008F5AD2"/>
    <w:rsid w:val="008F62E3"/>
    <w:rsid w:val="008F6F74"/>
    <w:rsid w:val="008F74E4"/>
    <w:rsid w:val="008F76BA"/>
    <w:rsid w:val="009008F0"/>
    <w:rsid w:val="00900D3D"/>
    <w:rsid w:val="00900E35"/>
    <w:rsid w:val="0090146D"/>
    <w:rsid w:val="0090208B"/>
    <w:rsid w:val="009021DC"/>
    <w:rsid w:val="009025BB"/>
    <w:rsid w:val="00902A63"/>
    <w:rsid w:val="00902B62"/>
    <w:rsid w:val="00902C51"/>
    <w:rsid w:val="009030A7"/>
    <w:rsid w:val="00903205"/>
    <w:rsid w:val="00904A26"/>
    <w:rsid w:val="009051D6"/>
    <w:rsid w:val="0090565C"/>
    <w:rsid w:val="0090784A"/>
    <w:rsid w:val="00907881"/>
    <w:rsid w:val="00910AD9"/>
    <w:rsid w:val="00910E98"/>
    <w:rsid w:val="009112A5"/>
    <w:rsid w:val="009114EB"/>
    <w:rsid w:val="00912A6A"/>
    <w:rsid w:val="009132CC"/>
    <w:rsid w:val="00913AF1"/>
    <w:rsid w:val="00913E0F"/>
    <w:rsid w:val="00914A63"/>
    <w:rsid w:val="00914E89"/>
    <w:rsid w:val="00915840"/>
    <w:rsid w:val="00915F98"/>
    <w:rsid w:val="00917113"/>
    <w:rsid w:val="00917523"/>
    <w:rsid w:val="00920DBE"/>
    <w:rsid w:val="00920F67"/>
    <w:rsid w:val="009213C8"/>
    <w:rsid w:val="009216F9"/>
    <w:rsid w:val="00921D2A"/>
    <w:rsid w:val="00922441"/>
    <w:rsid w:val="00922802"/>
    <w:rsid w:val="00922C41"/>
    <w:rsid w:val="00923252"/>
    <w:rsid w:val="00923CF4"/>
    <w:rsid w:val="00924160"/>
    <w:rsid w:val="009245B7"/>
    <w:rsid w:val="00924BE5"/>
    <w:rsid w:val="00924C10"/>
    <w:rsid w:val="00924EA3"/>
    <w:rsid w:val="00924F4B"/>
    <w:rsid w:val="00925875"/>
    <w:rsid w:val="00927C63"/>
    <w:rsid w:val="00927FE7"/>
    <w:rsid w:val="009300A1"/>
    <w:rsid w:val="00930500"/>
    <w:rsid w:val="00930932"/>
    <w:rsid w:val="00930A41"/>
    <w:rsid w:val="00930DD9"/>
    <w:rsid w:val="00930EEB"/>
    <w:rsid w:val="0093122A"/>
    <w:rsid w:val="00931E87"/>
    <w:rsid w:val="0093254C"/>
    <w:rsid w:val="00932EE9"/>
    <w:rsid w:val="00933EC0"/>
    <w:rsid w:val="00934383"/>
    <w:rsid w:val="00935786"/>
    <w:rsid w:val="00935A35"/>
    <w:rsid w:val="00935AA4"/>
    <w:rsid w:val="00935B11"/>
    <w:rsid w:val="0094103C"/>
    <w:rsid w:val="00941972"/>
    <w:rsid w:val="00942B7E"/>
    <w:rsid w:val="00944163"/>
    <w:rsid w:val="00944B06"/>
    <w:rsid w:val="009451AA"/>
    <w:rsid w:val="0094542A"/>
    <w:rsid w:val="00945E29"/>
    <w:rsid w:val="0094649E"/>
    <w:rsid w:val="00946A3B"/>
    <w:rsid w:val="00947065"/>
    <w:rsid w:val="0094784B"/>
    <w:rsid w:val="009479A1"/>
    <w:rsid w:val="00950847"/>
    <w:rsid w:val="00950A03"/>
    <w:rsid w:val="00951550"/>
    <w:rsid w:val="009517CD"/>
    <w:rsid w:val="0095208E"/>
    <w:rsid w:val="009520E6"/>
    <w:rsid w:val="00952454"/>
    <w:rsid w:val="00952895"/>
    <w:rsid w:val="00952EDE"/>
    <w:rsid w:val="00952FEB"/>
    <w:rsid w:val="009538F6"/>
    <w:rsid w:val="00955514"/>
    <w:rsid w:val="00955A1D"/>
    <w:rsid w:val="009563B7"/>
    <w:rsid w:val="00956493"/>
    <w:rsid w:val="00956506"/>
    <w:rsid w:val="009565F7"/>
    <w:rsid w:val="009570A8"/>
    <w:rsid w:val="00957BB4"/>
    <w:rsid w:val="009602EA"/>
    <w:rsid w:val="00960828"/>
    <w:rsid w:val="00961341"/>
    <w:rsid w:val="00961722"/>
    <w:rsid w:val="00961F4C"/>
    <w:rsid w:val="009621BE"/>
    <w:rsid w:val="009631FF"/>
    <w:rsid w:val="00964043"/>
    <w:rsid w:val="00964535"/>
    <w:rsid w:val="00964A09"/>
    <w:rsid w:val="009652E6"/>
    <w:rsid w:val="009663AE"/>
    <w:rsid w:val="009667BB"/>
    <w:rsid w:val="009668B1"/>
    <w:rsid w:val="0097023C"/>
    <w:rsid w:val="0097047C"/>
    <w:rsid w:val="0097185B"/>
    <w:rsid w:val="00971C34"/>
    <w:rsid w:val="00971D64"/>
    <w:rsid w:val="00972413"/>
    <w:rsid w:val="00972636"/>
    <w:rsid w:val="009739CD"/>
    <w:rsid w:val="00973C0E"/>
    <w:rsid w:val="00974EE8"/>
    <w:rsid w:val="00975BB4"/>
    <w:rsid w:val="00975CBE"/>
    <w:rsid w:val="009766C2"/>
    <w:rsid w:val="00977ABA"/>
    <w:rsid w:val="00977BF7"/>
    <w:rsid w:val="00980049"/>
    <w:rsid w:val="00980077"/>
    <w:rsid w:val="009809D9"/>
    <w:rsid w:val="00980B07"/>
    <w:rsid w:val="009810EE"/>
    <w:rsid w:val="009819B7"/>
    <w:rsid w:val="009823E4"/>
    <w:rsid w:val="00982560"/>
    <w:rsid w:val="00982C23"/>
    <w:rsid w:val="00982C62"/>
    <w:rsid w:val="00983932"/>
    <w:rsid w:val="009852EB"/>
    <w:rsid w:val="00985901"/>
    <w:rsid w:val="009869C4"/>
    <w:rsid w:val="00986DC3"/>
    <w:rsid w:val="00987549"/>
    <w:rsid w:val="009904D9"/>
    <w:rsid w:val="0099091A"/>
    <w:rsid w:val="009909F0"/>
    <w:rsid w:val="0099168D"/>
    <w:rsid w:val="009916D6"/>
    <w:rsid w:val="0099179D"/>
    <w:rsid w:val="00991AE8"/>
    <w:rsid w:val="00992D88"/>
    <w:rsid w:val="00993281"/>
    <w:rsid w:val="0099335F"/>
    <w:rsid w:val="009938CC"/>
    <w:rsid w:val="00994D3A"/>
    <w:rsid w:val="009953B1"/>
    <w:rsid w:val="009956E0"/>
    <w:rsid w:val="0099575E"/>
    <w:rsid w:val="009958FC"/>
    <w:rsid w:val="00996F3D"/>
    <w:rsid w:val="009A0266"/>
    <w:rsid w:val="009A06F4"/>
    <w:rsid w:val="009A07B8"/>
    <w:rsid w:val="009A0A04"/>
    <w:rsid w:val="009A0E46"/>
    <w:rsid w:val="009A162C"/>
    <w:rsid w:val="009A19C9"/>
    <w:rsid w:val="009A1DE8"/>
    <w:rsid w:val="009A3377"/>
    <w:rsid w:val="009A4712"/>
    <w:rsid w:val="009A4FB9"/>
    <w:rsid w:val="009A7AC1"/>
    <w:rsid w:val="009B0E3D"/>
    <w:rsid w:val="009B1709"/>
    <w:rsid w:val="009B2BE1"/>
    <w:rsid w:val="009B2E35"/>
    <w:rsid w:val="009B31B1"/>
    <w:rsid w:val="009B3BAD"/>
    <w:rsid w:val="009B48E2"/>
    <w:rsid w:val="009B58D7"/>
    <w:rsid w:val="009B5DCB"/>
    <w:rsid w:val="009B6993"/>
    <w:rsid w:val="009B6F33"/>
    <w:rsid w:val="009B73B6"/>
    <w:rsid w:val="009B7B93"/>
    <w:rsid w:val="009B7FCD"/>
    <w:rsid w:val="009C08D3"/>
    <w:rsid w:val="009C0E0C"/>
    <w:rsid w:val="009C163D"/>
    <w:rsid w:val="009C25F0"/>
    <w:rsid w:val="009C3984"/>
    <w:rsid w:val="009C403F"/>
    <w:rsid w:val="009C428F"/>
    <w:rsid w:val="009C44D2"/>
    <w:rsid w:val="009C4B57"/>
    <w:rsid w:val="009C5640"/>
    <w:rsid w:val="009C71D6"/>
    <w:rsid w:val="009C7B93"/>
    <w:rsid w:val="009D0189"/>
    <w:rsid w:val="009D03E5"/>
    <w:rsid w:val="009D0558"/>
    <w:rsid w:val="009D091E"/>
    <w:rsid w:val="009D0941"/>
    <w:rsid w:val="009D0BE1"/>
    <w:rsid w:val="009D15DD"/>
    <w:rsid w:val="009D2316"/>
    <w:rsid w:val="009D43FA"/>
    <w:rsid w:val="009D4656"/>
    <w:rsid w:val="009D4923"/>
    <w:rsid w:val="009D5879"/>
    <w:rsid w:val="009D6BF1"/>
    <w:rsid w:val="009D6F14"/>
    <w:rsid w:val="009E0067"/>
    <w:rsid w:val="009E01B7"/>
    <w:rsid w:val="009E0A8A"/>
    <w:rsid w:val="009E17F4"/>
    <w:rsid w:val="009E34EA"/>
    <w:rsid w:val="009E3E0E"/>
    <w:rsid w:val="009E4BF2"/>
    <w:rsid w:val="009E4D2F"/>
    <w:rsid w:val="009E4EE9"/>
    <w:rsid w:val="009E6202"/>
    <w:rsid w:val="009E650C"/>
    <w:rsid w:val="009E66EA"/>
    <w:rsid w:val="009E73AE"/>
    <w:rsid w:val="009F0C8B"/>
    <w:rsid w:val="009F140A"/>
    <w:rsid w:val="009F1678"/>
    <w:rsid w:val="009F16FE"/>
    <w:rsid w:val="009F19E2"/>
    <w:rsid w:val="009F1F1A"/>
    <w:rsid w:val="009F20CF"/>
    <w:rsid w:val="009F22D2"/>
    <w:rsid w:val="009F246C"/>
    <w:rsid w:val="009F39EC"/>
    <w:rsid w:val="009F451C"/>
    <w:rsid w:val="009F4A5D"/>
    <w:rsid w:val="009F4C36"/>
    <w:rsid w:val="009F522E"/>
    <w:rsid w:val="009F54FC"/>
    <w:rsid w:val="009F6D9F"/>
    <w:rsid w:val="009F71AA"/>
    <w:rsid w:val="009F729C"/>
    <w:rsid w:val="009F7447"/>
    <w:rsid w:val="009F7914"/>
    <w:rsid w:val="00A00430"/>
    <w:rsid w:val="00A006A6"/>
    <w:rsid w:val="00A00CB0"/>
    <w:rsid w:val="00A017A3"/>
    <w:rsid w:val="00A01EDB"/>
    <w:rsid w:val="00A02714"/>
    <w:rsid w:val="00A02D04"/>
    <w:rsid w:val="00A03C9E"/>
    <w:rsid w:val="00A04592"/>
    <w:rsid w:val="00A05264"/>
    <w:rsid w:val="00A05BBF"/>
    <w:rsid w:val="00A05E6C"/>
    <w:rsid w:val="00A05F0B"/>
    <w:rsid w:val="00A060A0"/>
    <w:rsid w:val="00A061A9"/>
    <w:rsid w:val="00A072B0"/>
    <w:rsid w:val="00A07596"/>
    <w:rsid w:val="00A075B6"/>
    <w:rsid w:val="00A079A8"/>
    <w:rsid w:val="00A07CA6"/>
    <w:rsid w:val="00A07E9B"/>
    <w:rsid w:val="00A07FF6"/>
    <w:rsid w:val="00A10BA7"/>
    <w:rsid w:val="00A11037"/>
    <w:rsid w:val="00A1166A"/>
    <w:rsid w:val="00A116D8"/>
    <w:rsid w:val="00A1183E"/>
    <w:rsid w:val="00A11F2C"/>
    <w:rsid w:val="00A126E4"/>
    <w:rsid w:val="00A12B3E"/>
    <w:rsid w:val="00A12C91"/>
    <w:rsid w:val="00A12CC6"/>
    <w:rsid w:val="00A1351C"/>
    <w:rsid w:val="00A13A6E"/>
    <w:rsid w:val="00A13ECF"/>
    <w:rsid w:val="00A1404E"/>
    <w:rsid w:val="00A14CEA"/>
    <w:rsid w:val="00A156E9"/>
    <w:rsid w:val="00A1696E"/>
    <w:rsid w:val="00A16ADB"/>
    <w:rsid w:val="00A179EB"/>
    <w:rsid w:val="00A17AC7"/>
    <w:rsid w:val="00A2033E"/>
    <w:rsid w:val="00A209DE"/>
    <w:rsid w:val="00A21D5F"/>
    <w:rsid w:val="00A22288"/>
    <w:rsid w:val="00A222FF"/>
    <w:rsid w:val="00A23336"/>
    <w:rsid w:val="00A23CD1"/>
    <w:rsid w:val="00A240D6"/>
    <w:rsid w:val="00A2440F"/>
    <w:rsid w:val="00A244A1"/>
    <w:rsid w:val="00A24BE2"/>
    <w:rsid w:val="00A24DCA"/>
    <w:rsid w:val="00A24ED8"/>
    <w:rsid w:val="00A2564D"/>
    <w:rsid w:val="00A27051"/>
    <w:rsid w:val="00A27366"/>
    <w:rsid w:val="00A2795F"/>
    <w:rsid w:val="00A27BED"/>
    <w:rsid w:val="00A301E9"/>
    <w:rsid w:val="00A30401"/>
    <w:rsid w:val="00A3063C"/>
    <w:rsid w:val="00A3139A"/>
    <w:rsid w:val="00A318A2"/>
    <w:rsid w:val="00A31B7D"/>
    <w:rsid w:val="00A32FD8"/>
    <w:rsid w:val="00A330B8"/>
    <w:rsid w:val="00A339D1"/>
    <w:rsid w:val="00A343C0"/>
    <w:rsid w:val="00A34448"/>
    <w:rsid w:val="00A34889"/>
    <w:rsid w:val="00A35ACC"/>
    <w:rsid w:val="00A35D0C"/>
    <w:rsid w:val="00A37120"/>
    <w:rsid w:val="00A40096"/>
    <w:rsid w:val="00A40145"/>
    <w:rsid w:val="00A403FC"/>
    <w:rsid w:val="00A405DE"/>
    <w:rsid w:val="00A40C98"/>
    <w:rsid w:val="00A41043"/>
    <w:rsid w:val="00A42091"/>
    <w:rsid w:val="00A42441"/>
    <w:rsid w:val="00A4268A"/>
    <w:rsid w:val="00A42860"/>
    <w:rsid w:val="00A435F0"/>
    <w:rsid w:val="00A43B26"/>
    <w:rsid w:val="00A43C7E"/>
    <w:rsid w:val="00A43FF9"/>
    <w:rsid w:val="00A44A78"/>
    <w:rsid w:val="00A44C47"/>
    <w:rsid w:val="00A461BD"/>
    <w:rsid w:val="00A461DF"/>
    <w:rsid w:val="00A46A80"/>
    <w:rsid w:val="00A46CA0"/>
    <w:rsid w:val="00A474EB"/>
    <w:rsid w:val="00A476A7"/>
    <w:rsid w:val="00A47B6A"/>
    <w:rsid w:val="00A47B70"/>
    <w:rsid w:val="00A47DFF"/>
    <w:rsid w:val="00A504EA"/>
    <w:rsid w:val="00A50715"/>
    <w:rsid w:val="00A507A0"/>
    <w:rsid w:val="00A50979"/>
    <w:rsid w:val="00A510AC"/>
    <w:rsid w:val="00A51902"/>
    <w:rsid w:val="00A5200A"/>
    <w:rsid w:val="00A524F7"/>
    <w:rsid w:val="00A525AB"/>
    <w:rsid w:val="00A52DBF"/>
    <w:rsid w:val="00A52ED6"/>
    <w:rsid w:val="00A5340C"/>
    <w:rsid w:val="00A5463B"/>
    <w:rsid w:val="00A57172"/>
    <w:rsid w:val="00A575DF"/>
    <w:rsid w:val="00A57E3C"/>
    <w:rsid w:val="00A602F5"/>
    <w:rsid w:val="00A6053F"/>
    <w:rsid w:val="00A611A1"/>
    <w:rsid w:val="00A619F0"/>
    <w:rsid w:val="00A61A2B"/>
    <w:rsid w:val="00A61DE0"/>
    <w:rsid w:val="00A62794"/>
    <w:rsid w:val="00A62BAA"/>
    <w:rsid w:val="00A639DF"/>
    <w:rsid w:val="00A644BA"/>
    <w:rsid w:val="00A647AD"/>
    <w:rsid w:val="00A65150"/>
    <w:rsid w:val="00A66443"/>
    <w:rsid w:val="00A66FC6"/>
    <w:rsid w:val="00A67312"/>
    <w:rsid w:val="00A67B6E"/>
    <w:rsid w:val="00A70612"/>
    <w:rsid w:val="00A70D0C"/>
    <w:rsid w:val="00A70D7C"/>
    <w:rsid w:val="00A710B0"/>
    <w:rsid w:val="00A710F9"/>
    <w:rsid w:val="00A72183"/>
    <w:rsid w:val="00A72829"/>
    <w:rsid w:val="00A74134"/>
    <w:rsid w:val="00A7427B"/>
    <w:rsid w:val="00A74747"/>
    <w:rsid w:val="00A752C2"/>
    <w:rsid w:val="00A75A99"/>
    <w:rsid w:val="00A7605E"/>
    <w:rsid w:val="00A768FB"/>
    <w:rsid w:val="00A76ADE"/>
    <w:rsid w:val="00A7734C"/>
    <w:rsid w:val="00A804CC"/>
    <w:rsid w:val="00A80CA1"/>
    <w:rsid w:val="00A80D8B"/>
    <w:rsid w:val="00A810C3"/>
    <w:rsid w:val="00A816A6"/>
    <w:rsid w:val="00A81A75"/>
    <w:rsid w:val="00A82086"/>
    <w:rsid w:val="00A83421"/>
    <w:rsid w:val="00A839AD"/>
    <w:rsid w:val="00A8575D"/>
    <w:rsid w:val="00A86899"/>
    <w:rsid w:val="00A86A13"/>
    <w:rsid w:val="00A86E78"/>
    <w:rsid w:val="00A877AA"/>
    <w:rsid w:val="00A90349"/>
    <w:rsid w:val="00A934E5"/>
    <w:rsid w:val="00A93D70"/>
    <w:rsid w:val="00A94844"/>
    <w:rsid w:val="00A94A99"/>
    <w:rsid w:val="00A9514C"/>
    <w:rsid w:val="00A95718"/>
    <w:rsid w:val="00A95998"/>
    <w:rsid w:val="00A959A7"/>
    <w:rsid w:val="00AA12CF"/>
    <w:rsid w:val="00AA1630"/>
    <w:rsid w:val="00AA273F"/>
    <w:rsid w:val="00AA2C42"/>
    <w:rsid w:val="00AA31A1"/>
    <w:rsid w:val="00AA47E4"/>
    <w:rsid w:val="00AA58E3"/>
    <w:rsid w:val="00AA5E37"/>
    <w:rsid w:val="00AA63CB"/>
    <w:rsid w:val="00AA680A"/>
    <w:rsid w:val="00AA7709"/>
    <w:rsid w:val="00AB0065"/>
    <w:rsid w:val="00AB09A1"/>
    <w:rsid w:val="00AB0A97"/>
    <w:rsid w:val="00AB18F1"/>
    <w:rsid w:val="00AB1B29"/>
    <w:rsid w:val="00AB1F24"/>
    <w:rsid w:val="00AB2871"/>
    <w:rsid w:val="00AB2950"/>
    <w:rsid w:val="00AB2D36"/>
    <w:rsid w:val="00AB2EA3"/>
    <w:rsid w:val="00AB2F3A"/>
    <w:rsid w:val="00AB31F7"/>
    <w:rsid w:val="00AB3F89"/>
    <w:rsid w:val="00AB50DE"/>
    <w:rsid w:val="00AB596A"/>
    <w:rsid w:val="00AB5CD2"/>
    <w:rsid w:val="00AB5D33"/>
    <w:rsid w:val="00AB5E8C"/>
    <w:rsid w:val="00AB6C2A"/>
    <w:rsid w:val="00AB72C2"/>
    <w:rsid w:val="00AB7B2C"/>
    <w:rsid w:val="00AC077F"/>
    <w:rsid w:val="00AC0892"/>
    <w:rsid w:val="00AC16CD"/>
    <w:rsid w:val="00AC2B33"/>
    <w:rsid w:val="00AC2CDA"/>
    <w:rsid w:val="00AC38E9"/>
    <w:rsid w:val="00AC4CB1"/>
    <w:rsid w:val="00AC4DA8"/>
    <w:rsid w:val="00AC4EF0"/>
    <w:rsid w:val="00AC5915"/>
    <w:rsid w:val="00AC686F"/>
    <w:rsid w:val="00AC74AE"/>
    <w:rsid w:val="00AC7B56"/>
    <w:rsid w:val="00AD017A"/>
    <w:rsid w:val="00AD0ADA"/>
    <w:rsid w:val="00AD228A"/>
    <w:rsid w:val="00AD2E0C"/>
    <w:rsid w:val="00AD3E06"/>
    <w:rsid w:val="00AD3F26"/>
    <w:rsid w:val="00AD4F6C"/>
    <w:rsid w:val="00AD57F5"/>
    <w:rsid w:val="00AD5CE4"/>
    <w:rsid w:val="00AD6CF4"/>
    <w:rsid w:val="00AD6DF3"/>
    <w:rsid w:val="00AD6E06"/>
    <w:rsid w:val="00AD7AEF"/>
    <w:rsid w:val="00AE0A6E"/>
    <w:rsid w:val="00AE0AA6"/>
    <w:rsid w:val="00AE1404"/>
    <w:rsid w:val="00AE1575"/>
    <w:rsid w:val="00AE2048"/>
    <w:rsid w:val="00AE2F6A"/>
    <w:rsid w:val="00AE3146"/>
    <w:rsid w:val="00AE31F0"/>
    <w:rsid w:val="00AE320F"/>
    <w:rsid w:val="00AE32A0"/>
    <w:rsid w:val="00AE39B0"/>
    <w:rsid w:val="00AE3A66"/>
    <w:rsid w:val="00AE431E"/>
    <w:rsid w:val="00AE453A"/>
    <w:rsid w:val="00AE4615"/>
    <w:rsid w:val="00AE46DD"/>
    <w:rsid w:val="00AE4AD2"/>
    <w:rsid w:val="00AE5C60"/>
    <w:rsid w:val="00AE5EEB"/>
    <w:rsid w:val="00AE6FDB"/>
    <w:rsid w:val="00AF064A"/>
    <w:rsid w:val="00AF0B54"/>
    <w:rsid w:val="00AF1438"/>
    <w:rsid w:val="00AF20C6"/>
    <w:rsid w:val="00AF2751"/>
    <w:rsid w:val="00AF42F7"/>
    <w:rsid w:val="00AF465D"/>
    <w:rsid w:val="00AF4A0D"/>
    <w:rsid w:val="00AF6DB0"/>
    <w:rsid w:val="00AF7093"/>
    <w:rsid w:val="00B00D39"/>
    <w:rsid w:val="00B010B2"/>
    <w:rsid w:val="00B011C3"/>
    <w:rsid w:val="00B01AEF"/>
    <w:rsid w:val="00B02099"/>
    <w:rsid w:val="00B0229A"/>
    <w:rsid w:val="00B026F0"/>
    <w:rsid w:val="00B02AE5"/>
    <w:rsid w:val="00B02C6B"/>
    <w:rsid w:val="00B04572"/>
    <w:rsid w:val="00B049BA"/>
    <w:rsid w:val="00B065E3"/>
    <w:rsid w:val="00B07FC3"/>
    <w:rsid w:val="00B10046"/>
    <w:rsid w:val="00B11876"/>
    <w:rsid w:val="00B11E28"/>
    <w:rsid w:val="00B11FD6"/>
    <w:rsid w:val="00B13234"/>
    <w:rsid w:val="00B13939"/>
    <w:rsid w:val="00B14D2F"/>
    <w:rsid w:val="00B1541F"/>
    <w:rsid w:val="00B15F19"/>
    <w:rsid w:val="00B1605F"/>
    <w:rsid w:val="00B17223"/>
    <w:rsid w:val="00B17F11"/>
    <w:rsid w:val="00B2041D"/>
    <w:rsid w:val="00B2083E"/>
    <w:rsid w:val="00B20A2B"/>
    <w:rsid w:val="00B20F54"/>
    <w:rsid w:val="00B20F74"/>
    <w:rsid w:val="00B21997"/>
    <w:rsid w:val="00B2206F"/>
    <w:rsid w:val="00B2217B"/>
    <w:rsid w:val="00B22292"/>
    <w:rsid w:val="00B23599"/>
    <w:rsid w:val="00B23F80"/>
    <w:rsid w:val="00B24842"/>
    <w:rsid w:val="00B24A34"/>
    <w:rsid w:val="00B24A42"/>
    <w:rsid w:val="00B24DA2"/>
    <w:rsid w:val="00B24EBF"/>
    <w:rsid w:val="00B258B6"/>
    <w:rsid w:val="00B25940"/>
    <w:rsid w:val="00B2614F"/>
    <w:rsid w:val="00B26BE1"/>
    <w:rsid w:val="00B272FB"/>
    <w:rsid w:val="00B2742C"/>
    <w:rsid w:val="00B27DA3"/>
    <w:rsid w:val="00B30020"/>
    <w:rsid w:val="00B30352"/>
    <w:rsid w:val="00B306D2"/>
    <w:rsid w:val="00B31400"/>
    <w:rsid w:val="00B32078"/>
    <w:rsid w:val="00B32B49"/>
    <w:rsid w:val="00B334D5"/>
    <w:rsid w:val="00B33797"/>
    <w:rsid w:val="00B33C8D"/>
    <w:rsid w:val="00B33F98"/>
    <w:rsid w:val="00B345CA"/>
    <w:rsid w:val="00B34747"/>
    <w:rsid w:val="00B34B80"/>
    <w:rsid w:val="00B34C17"/>
    <w:rsid w:val="00B35271"/>
    <w:rsid w:val="00B3534B"/>
    <w:rsid w:val="00B35879"/>
    <w:rsid w:val="00B3666E"/>
    <w:rsid w:val="00B36AD4"/>
    <w:rsid w:val="00B36DED"/>
    <w:rsid w:val="00B37659"/>
    <w:rsid w:val="00B378CB"/>
    <w:rsid w:val="00B37BD6"/>
    <w:rsid w:val="00B4072F"/>
    <w:rsid w:val="00B407F7"/>
    <w:rsid w:val="00B408B8"/>
    <w:rsid w:val="00B423C1"/>
    <w:rsid w:val="00B42E17"/>
    <w:rsid w:val="00B43597"/>
    <w:rsid w:val="00B43698"/>
    <w:rsid w:val="00B43A06"/>
    <w:rsid w:val="00B441A7"/>
    <w:rsid w:val="00B44D3F"/>
    <w:rsid w:val="00B44E07"/>
    <w:rsid w:val="00B450D6"/>
    <w:rsid w:val="00B45730"/>
    <w:rsid w:val="00B45F9D"/>
    <w:rsid w:val="00B46C29"/>
    <w:rsid w:val="00B47BFB"/>
    <w:rsid w:val="00B505B5"/>
    <w:rsid w:val="00B5063F"/>
    <w:rsid w:val="00B508A7"/>
    <w:rsid w:val="00B50E47"/>
    <w:rsid w:val="00B51865"/>
    <w:rsid w:val="00B51D52"/>
    <w:rsid w:val="00B52AA6"/>
    <w:rsid w:val="00B5367F"/>
    <w:rsid w:val="00B53FB6"/>
    <w:rsid w:val="00B54B3C"/>
    <w:rsid w:val="00B55574"/>
    <w:rsid w:val="00B558B7"/>
    <w:rsid w:val="00B569D8"/>
    <w:rsid w:val="00B56CB1"/>
    <w:rsid w:val="00B574EB"/>
    <w:rsid w:val="00B602E3"/>
    <w:rsid w:val="00B607B8"/>
    <w:rsid w:val="00B60894"/>
    <w:rsid w:val="00B61655"/>
    <w:rsid w:val="00B62083"/>
    <w:rsid w:val="00B62A27"/>
    <w:rsid w:val="00B630CA"/>
    <w:rsid w:val="00B6338E"/>
    <w:rsid w:val="00B63DF5"/>
    <w:rsid w:val="00B63FB7"/>
    <w:rsid w:val="00B671DB"/>
    <w:rsid w:val="00B67701"/>
    <w:rsid w:val="00B7046B"/>
    <w:rsid w:val="00B70B68"/>
    <w:rsid w:val="00B712F9"/>
    <w:rsid w:val="00B716F6"/>
    <w:rsid w:val="00B72B74"/>
    <w:rsid w:val="00B736B7"/>
    <w:rsid w:val="00B73CDA"/>
    <w:rsid w:val="00B73D01"/>
    <w:rsid w:val="00B740EA"/>
    <w:rsid w:val="00B7511A"/>
    <w:rsid w:val="00B75692"/>
    <w:rsid w:val="00B75F4C"/>
    <w:rsid w:val="00B76352"/>
    <w:rsid w:val="00B76DEB"/>
    <w:rsid w:val="00B808E4"/>
    <w:rsid w:val="00B80C89"/>
    <w:rsid w:val="00B81BF1"/>
    <w:rsid w:val="00B81C52"/>
    <w:rsid w:val="00B81FE7"/>
    <w:rsid w:val="00B82CE8"/>
    <w:rsid w:val="00B831AB"/>
    <w:rsid w:val="00B83E5E"/>
    <w:rsid w:val="00B846FD"/>
    <w:rsid w:val="00B86242"/>
    <w:rsid w:val="00B868D3"/>
    <w:rsid w:val="00B86BF2"/>
    <w:rsid w:val="00B910AC"/>
    <w:rsid w:val="00B91C3B"/>
    <w:rsid w:val="00B91EC0"/>
    <w:rsid w:val="00B91EE0"/>
    <w:rsid w:val="00B91FCD"/>
    <w:rsid w:val="00B92AD3"/>
    <w:rsid w:val="00B93C3E"/>
    <w:rsid w:val="00B940AE"/>
    <w:rsid w:val="00B949D5"/>
    <w:rsid w:val="00B94D2B"/>
    <w:rsid w:val="00B95C01"/>
    <w:rsid w:val="00B96D9B"/>
    <w:rsid w:val="00B96F0B"/>
    <w:rsid w:val="00B97060"/>
    <w:rsid w:val="00B97E4A"/>
    <w:rsid w:val="00BA05B7"/>
    <w:rsid w:val="00BA0950"/>
    <w:rsid w:val="00BA1373"/>
    <w:rsid w:val="00BA2078"/>
    <w:rsid w:val="00BA2DE7"/>
    <w:rsid w:val="00BA34E8"/>
    <w:rsid w:val="00BA3569"/>
    <w:rsid w:val="00BA3FAF"/>
    <w:rsid w:val="00BA459F"/>
    <w:rsid w:val="00BA4648"/>
    <w:rsid w:val="00BA4A71"/>
    <w:rsid w:val="00BA502F"/>
    <w:rsid w:val="00BA56CA"/>
    <w:rsid w:val="00BA5CC3"/>
    <w:rsid w:val="00BA67ED"/>
    <w:rsid w:val="00BA7112"/>
    <w:rsid w:val="00BA73FC"/>
    <w:rsid w:val="00BB019E"/>
    <w:rsid w:val="00BB0249"/>
    <w:rsid w:val="00BB03AA"/>
    <w:rsid w:val="00BB0D99"/>
    <w:rsid w:val="00BB1866"/>
    <w:rsid w:val="00BB1AD1"/>
    <w:rsid w:val="00BB226D"/>
    <w:rsid w:val="00BB2298"/>
    <w:rsid w:val="00BB22C0"/>
    <w:rsid w:val="00BB26BC"/>
    <w:rsid w:val="00BB2A7E"/>
    <w:rsid w:val="00BB2FD0"/>
    <w:rsid w:val="00BB38C5"/>
    <w:rsid w:val="00BB3A0F"/>
    <w:rsid w:val="00BB41E6"/>
    <w:rsid w:val="00BB4FC7"/>
    <w:rsid w:val="00BB55F9"/>
    <w:rsid w:val="00BB699B"/>
    <w:rsid w:val="00BB6AF7"/>
    <w:rsid w:val="00BB765C"/>
    <w:rsid w:val="00BC141C"/>
    <w:rsid w:val="00BC1492"/>
    <w:rsid w:val="00BC1739"/>
    <w:rsid w:val="00BC1F66"/>
    <w:rsid w:val="00BC2343"/>
    <w:rsid w:val="00BC28EC"/>
    <w:rsid w:val="00BC2C61"/>
    <w:rsid w:val="00BC2F67"/>
    <w:rsid w:val="00BC3AA6"/>
    <w:rsid w:val="00BC4324"/>
    <w:rsid w:val="00BC473F"/>
    <w:rsid w:val="00BC47F3"/>
    <w:rsid w:val="00BC48E4"/>
    <w:rsid w:val="00BC4A1C"/>
    <w:rsid w:val="00BC4D8B"/>
    <w:rsid w:val="00BC5A7F"/>
    <w:rsid w:val="00BC5DAD"/>
    <w:rsid w:val="00BC5FC0"/>
    <w:rsid w:val="00BC6ADC"/>
    <w:rsid w:val="00BC70F7"/>
    <w:rsid w:val="00BD11A4"/>
    <w:rsid w:val="00BD1389"/>
    <w:rsid w:val="00BD1590"/>
    <w:rsid w:val="00BD2C21"/>
    <w:rsid w:val="00BD2D02"/>
    <w:rsid w:val="00BD2D6D"/>
    <w:rsid w:val="00BD3187"/>
    <w:rsid w:val="00BD3505"/>
    <w:rsid w:val="00BD3753"/>
    <w:rsid w:val="00BD394E"/>
    <w:rsid w:val="00BD4657"/>
    <w:rsid w:val="00BD5D76"/>
    <w:rsid w:val="00BD5FE2"/>
    <w:rsid w:val="00BD6072"/>
    <w:rsid w:val="00BD7C8A"/>
    <w:rsid w:val="00BD7E28"/>
    <w:rsid w:val="00BE0D56"/>
    <w:rsid w:val="00BE1047"/>
    <w:rsid w:val="00BE17E8"/>
    <w:rsid w:val="00BE1D44"/>
    <w:rsid w:val="00BE2862"/>
    <w:rsid w:val="00BE2AA2"/>
    <w:rsid w:val="00BE2EDB"/>
    <w:rsid w:val="00BE32AD"/>
    <w:rsid w:val="00BE386C"/>
    <w:rsid w:val="00BE3FBE"/>
    <w:rsid w:val="00BE48CD"/>
    <w:rsid w:val="00BE553A"/>
    <w:rsid w:val="00BE75CB"/>
    <w:rsid w:val="00BF0883"/>
    <w:rsid w:val="00BF093D"/>
    <w:rsid w:val="00BF14F1"/>
    <w:rsid w:val="00BF183F"/>
    <w:rsid w:val="00BF21BC"/>
    <w:rsid w:val="00BF2383"/>
    <w:rsid w:val="00BF2774"/>
    <w:rsid w:val="00BF2EF2"/>
    <w:rsid w:val="00BF4A3F"/>
    <w:rsid w:val="00BF5B75"/>
    <w:rsid w:val="00BF64B8"/>
    <w:rsid w:val="00BF64E8"/>
    <w:rsid w:val="00BF6E11"/>
    <w:rsid w:val="00BF6EDF"/>
    <w:rsid w:val="00BF72E9"/>
    <w:rsid w:val="00BF75A0"/>
    <w:rsid w:val="00BF7A12"/>
    <w:rsid w:val="00C00458"/>
    <w:rsid w:val="00C00A33"/>
    <w:rsid w:val="00C00D9E"/>
    <w:rsid w:val="00C01278"/>
    <w:rsid w:val="00C01E9A"/>
    <w:rsid w:val="00C02D9B"/>
    <w:rsid w:val="00C03D69"/>
    <w:rsid w:val="00C048B0"/>
    <w:rsid w:val="00C0497D"/>
    <w:rsid w:val="00C04F4E"/>
    <w:rsid w:val="00C051E6"/>
    <w:rsid w:val="00C054E5"/>
    <w:rsid w:val="00C05FF1"/>
    <w:rsid w:val="00C071D7"/>
    <w:rsid w:val="00C07657"/>
    <w:rsid w:val="00C07A5E"/>
    <w:rsid w:val="00C07EA8"/>
    <w:rsid w:val="00C10F60"/>
    <w:rsid w:val="00C1185D"/>
    <w:rsid w:val="00C12511"/>
    <w:rsid w:val="00C131E6"/>
    <w:rsid w:val="00C135CB"/>
    <w:rsid w:val="00C138F1"/>
    <w:rsid w:val="00C1424A"/>
    <w:rsid w:val="00C14757"/>
    <w:rsid w:val="00C14C8E"/>
    <w:rsid w:val="00C14DCC"/>
    <w:rsid w:val="00C15290"/>
    <w:rsid w:val="00C15ADC"/>
    <w:rsid w:val="00C15F45"/>
    <w:rsid w:val="00C160BE"/>
    <w:rsid w:val="00C16503"/>
    <w:rsid w:val="00C16BD1"/>
    <w:rsid w:val="00C17020"/>
    <w:rsid w:val="00C1770E"/>
    <w:rsid w:val="00C20F7E"/>
    <w:rsid w:val="00C22631"/>
    <w:rsid w:val="00C22B87"/>
    <w:rsid w:val="00C234AC"/>
    <w:rsid w:val="00C23F9E"/>
    <w:rsid w:val="00C24865"/>
    <w:rsid w:val="00C24A07"/>
    <w:rsid w:val="00C24F77"/>
    <w:rsid w:val="00C259D9"/>
    <w:rsid w:val="00C26AD4"/>
    <w:rsid w:val="00C26DD4"/>
    <w:rsid w:val="00C270B9"/>
    <w:rsid w:val="00C27F59"/>
    <w:rsid w:val="00C30359"/>
    <w:rsid w:val="00C31ED0"/>
    <w:rsid w:val="00C3334A"/>
    <w:rsid w:val="00C3348C"/>
    <w:rsid w:val="00C33625"/>
    <w:rsid w:val="00C34CF2"/>
    <w:rsid w:val="00C37B6F"/>
    <w:rsid w:val="00C37DD0"/>
    <w:rsid w:val="00C402E6"/>
    <w:rsid w:val="00C40621"/>
    <w:rsid w:val="00C41197"/>
    <w:rsid w:val="00C4206A"/>
    <w:rsid w:val="00C42792"/>
    <w:rsid w:val="00C42876"/>
    <w:rsid w:val="00C4290E"/>
    <w:rsid w:val="00C42B30"/>
    <w:rsid w:val="00C42E9B"/>
    <w:rsid w:val="00C43720"/>
    <w:rsid w:val="00C4373F"/>
    <w:rsid w:val="00C437EC"/>
    <w:rsid w:val="00C43B58"/>
    <w:rsid w:val="00C44124"/>
    <w:rsid w:val="00C44899"/>
    <w:rsid w:val="00C458DB"/>
    <w:rsid w:val="00C45D9A"/>
    <w:rsid w:val="00C46209"/>
    <w:rsid w:val="00C47375"/>
    <w:rsid w:val="00C475F7"/>
    <w:rsid w:val="00C47668"/>
    <w:rsid w:val="00C47EC5"/>
    <w:rsid w:val="00C503F6"/>
    <w:rsid w:val="00C50702"/>
    <w:rsid w:val="00C50737"/>
    <w:rsid w:val="00C510C5"/>
    <w:rsid w:val="00C53CBA"/>
    <w:rsid w:val="00C54873"/>
    <w:rsid w:val="00C54A96"/>
    <w:rsid w:val="00C54D4A"/>
    <w:rsid w:val="00C54FCF"/>
    <w:rsid w:val="00C554FC"/>
    <w:rsid w:val="00C55FCD"/>
    <w:rsid w:val="00C56B87"/>
    <w:rsid w:val="00C56D44"/>
    <w:rsid w:val="00C5727F"/>
    <w:rsid w:val="00C57950"/>
    <w:rsid w:val="00C57E5C"/>
    <w:rsid w:val="00C60156"/>
    <w:rsid w:val="00C6056F"/>
    <w:rsid w:val="00C6090F"/>
    <w:rsid w:val="00C6136B"/>
    <w:rsid w:val="00C614E0"/>
    <w:rsid w:val="00C61E79"/>
    <w:rsid w:val="00C621F7"/>
    <w:rsid w:val="00C63065"/>
    <w:rsid w:val="00C630B9"/>
    <w:rsid w:val="00C631B9"/>
    <w:rsid w:val="00C6386D"/>
    <w:rsid w:val="00C6467C"/>
    <w:rsid w:val="00C650AA"/>
    <w:rsid w:val="00C652B1"/>
    <w:rsid w:val="00C65615"/>
    <w:rsid w:val="00C660E9"/>
    <w:rsid w:val="00C66783"/>
    <w:rsid w:val="00C66F4D"/>
    <w:rsid w:val="00C6793C"/>
    <w:rsid w:val="00C67EE0"/>
    <w:rsid w:val="00C67FF6"/>
    <w:rsid w:val="00C700FF"/>
    <w:rsid w:val="00C7083B"/>
    <w:rsid w:val="00C7355F"/>
    <w:rsid w:val="00C73819"/>
    <w:rsid w:val="00C73A3A"/>
    <w:rsid w:val="00C747D8"/>
    <w:rsid w:val="00C75741"/>
    <w:rsid w:val="00C76864"/>
    <w:rsid w:val="00C76D87"/>
    <w:rsid w:val="00C77164"/>
    <w:rsid w:val="00C80F47"/>
    <w:rsid w:val="00C822DB"/>
    <w:rsid w:val="00C8244F"/>
    <w:rsid w:val="00C8245F"/>
    <w:rsid w:val="00C82C14"/>
    <w:rsid w:val="00C82F64"/>
    <w:rsid w:val="00C83A15"/>
    <w:rsid w:val="00C83BC8"/>
    <w:rsid w:val="00C83E10"/>
    <w:rsid w:val="00C84485"/>
    <w:rsid w:val="00C84937"/>
    <w:rsid w:val="00C85DB0"/>
    <w:rsid w:val="00C86004"/>
    <w:rsid w:val="00C8724A"/>
    <w:rsid w:val="00C8772A"/>
    <w:rsid w:val="00C9052A"/>
    <w:rsid w:val="00C90C00"/>
    <w:rsid w:val="00C90E4A"/>
    <w:rsid w:val="00C92630"/>
    <w:rsid w:val="00C92765"/>
    <w:rsid w:val="00C92942"/>
    <w:rsid w:val="00C92CEB"/>
    <w:rsid w:val="00C95BE3"/>
    <w:rsid w:val="00C95FA3"/>
    <w:rsid w:val="00C9617D"/>
    <w:rsid w:val="00C96D64"/>
    <w:rsid w:val="00C972A5"/>
    <w:rsid w:val="00C97B43"/>
    <w:rsid w:val="00C97CD8"/>
    <w:rsid w:val="00C97D8D"/>
    <w:rsid w:val="00C97F50"/>
    <w:rsid w:val="00C97F8A"/>
    <w:rsid w:val="00CA0556"/>
    <w:rsid w:val="00CA06FA"/>
    <w:rsid w:val="00CA11ED"/>
    <w:rsid w:val="00CA2795"/>
    <w:rsid w:val="00CA30AD"/>
    <w:rsid w:val="00CA36EA"/>
    <w:rsid w:val="00CA4289"/>
    <w:rsid w:val="00CA472A"/>
    <w:rsid w:val="00CA4CEB"/>
    <w:rsid w:val="00CA5EEE"/>
    <w:rsid w:val="00CA6508"/>
    <w:rsid w:val="00CA6530"/>
    <w:rsid w:val="00CA6B78"/>
    <w:rsid w:val="00CA7739"/>
    <w:rsid w:val="00CA7996"/>
    <w:rsid w:val="00CB06F2"/>
    <w:rsid w:val="00CB0B28"/>
    <w:rsid w:val="00CB0DAF"/>
    <w:rsid w:val="00CB0DF6"/>
    <w:rsid w:val="00CB250E"/>
    <w:rsid w:val="00CB2717"/>
    <w:rsid w:val="00CB28E0"/>
    <w:rsid w:val="00CB2A26"/>
    <w:rsid w:val="00CB2BEA"/>
    <w:rsid w:val="00CB2C57"/>
    <w:rsid w:val="00CB2D6E"/>
    <w:rsid w:val="00CB3CDB"/>
    <w:rsid w:val="00CB457F"/>
    <w:rsid w:val="00CB4679"/>
    <w:rsid w:val="00CB46A5"/>
    <w:rsid w:val="00CB4A37"/>
    <w:rsid w:val="00CB57DF"/>
    <w:rsid w:val="00CB5C0B"/>
    <w:rsid w:val="00CB6303"/>
    <w:rsid w:val="00CB6F08"/>
    <w:rsid w:val="00CB739D"/>
    <w:rsid w:val="00CB7A60"/>
    <w:rsid w:val="00CC047F"/>
    <w:rsid w:val="00CC174F"/>
    <w:rsid w:val="00CC181A"/>
    <w:rsid w:val="00CC1C2E"/>
    <w:rsid w:val="00CC29DA"/>
    <w:rsid w:val="00CC3070"/>
    <w:rsid w:val="00CC3292"/>
    <w:rsid w:val="00CC32B4"/>
    <w:rsid w:val="00CC35C0"/>
    <w:rsid w:val="00CC38C5"/>
    <w:rsid w:val="00CC394B"/>
    <w:rsid w:val="00CC3AB8"/>
    <w:rsid w:val="00CC3BFB"/>
    <w:rsid w:val="00CC469D"/>
    <w:rsid w:val="00CC6256"/>
    <w:rsid w:val="00CC66D0"/>
    <w:rsid w:val="00CC6FFA"/>
    <w:rsid w:val="00CC7ABB"/>
    <w:rsid w:val="00CD00BF"/>
    <w:rsid w:val="00CD1065"/>
    <w:rsid w:val="00CD121C"/>
    <w:rsid w:val="00CD1EA3"/>
    <w:rsid w:val="00CD2DDF"/>
    <w:rsid w:val="00CD302E"/>
    <w:rsid w:val="00CD307F"/>
    <w:rsid w:val="00CD393F"/>
    <w:rsid w:val="00CD4BCA"/>
    <w:rsid w:val="00CD4CB6"/>
    <w:rsid w:val="00CD7EF0"/>
    <w:rsid w:val="00CE09BD"/>
    <w:rsid w:val="00CE0B61"/>
    <w:rsid w:val="00CE1191"/>
    <w:rsid w:val="00CE1414"/>
    <w:rsid w:val="00CE170E"/>
    <w:rsid w:val="00CE1871"/>
    <w:rsid w:val="00CE1D0B"/>
    <w:rsid w:val="00CE22F4"/>
    <w:rsid w:val="00CE245E"/>
    <w:rsid w:val="00CE27E5"/>
    <w:rsid w:val="00CE30AC"/>
    <w:rsid w:val="00CE37B5"/>
    <w:rsid w:val="00CE39DF"/>
    <w:rsid w:val="00CE3E5B"/>
    <w:rsid w:val="00CE44C8"/>
    <w:rsid w:val="00CE4A05"/>
    <w:rsid w:val="00CE4B66"/>
    <w:rsid w:val="00CE4E49"/>
    <w:rsid w:val="00CE4F65"/>
    <w:rsid w:val="00CE5DF5"/>
    <w:rsid w:val="00CE645A"/>
    <w:rsid w:val="00CE7A97"/>
    <w:rsid w:val="00CE7B02"/>
    <w:rsid w:val="00CF0AA9"/>
    <w:rsid w:val="00CF0BA5"/>
    <w:rsid w:val="00CF1026"/>
    <w:rsid w:val="00CF13B1"/>
    <w:rsid w:val="00CF1D62"/>
    <w:rsid w:val="00CF2213"/>
    <w:rsid w:val="00CF3309"/>
    <w:rsid w:val="00CF3BB1"/>
    <w:rsid w:val="00CF3C8F"/>
    <w:rsid w:val="00CF4DCE"/>
    <w:rsid w:val="00CF547A"/>
    <w:rsid w:val="00CF5560"/>
    <w:rsid w:val="00CF68A3"/>
    <w:rsid w:val="00CF6AE5"/>
    <w:rsid w:val="00CF6E26"/>
    <w:rsid w:val="00D0021B"/>
    <w:rsid w:val="00D0033D"/>
    <w:rsid w:val="00D01097"/>
    <w:rsid w:val="00D01B39"/>
    <w:rsid w:val="00D02304"/>
    <w:rsid w:val="00D026A6"/>
    <w:rsid w:val="00D028AC"/>
    <w:rsid w:val="00D0299E"/>
    <w:rsid w:val="00D02C6F"/>
    <w:rsid w:val="00D02DB7"/>
    <w:rsid w:val="00D02E57"/>
    <w:rsid w:val="00D02F3B"/>
    <w:rsid w:val="00D04363"/>
    <w:rsid w:val="00D0522A"/>
    <w:rsid w:val="00D05F80"/>
    <w:rsid w:val="00D07418"/>
    <w:rsid w:val="00D1038F"/>
    <w:rsid w:val="00D109E0"/>
    <w:rsid w:val="00D109F9"/>
    <w:rsid w:val="00D10E4D"/>
    <w:rsid w:val="00D11198"/>
    <w:rsid w:val="00D112DA"/>
    <w:rsid w:val="00D1131D"/>
    <w:rsid w:val="00D11540"/>
    <w:rsid w:val="00D117D3"/>
    <w:rsid w:val="00D120F3"/>
    <w:rsid w:val="00D12CCA"/>
    <w:rsid w:val="00D13075"/>
    <w:rsid w:val="00D1354B"/>
    <w:rsid w:val="00D136F8"/>
    <w:rsid w:val="00D1426E"/>
    <w:rsid w:val="00D14361"/>
    <w:rsid w:val="00D15901"/>
    <w:rsid w:val="00D15FEC"/>
    <w:rsid w:val="00D16134"/>
    <w:rsid w:val="00D16593"/>
    <w:rsid w:val="00D16894"/>
    <w:rsid w:val="00D16F15"/>
    <w:rsid w:val="00D17868"/>
    <w:rsid w:val="00D1796A"/>
    <w:rsid w:val="00D17AD8"/>
    <w:rsid w:val="00D20295"/>
    <w:rsid w:val="00D20301"/>
    <w:rsid w:val="00D20EDA"/>
    <w:rsid w:val="00D2145B"/>
    <w:rsid w:val="00D21A34"/>
    <w:rsid w:val="00D21CD8"/>
    <w:rsid w:val="00D2279B"/>
    <w:rsid w:val="00D22ABF"/>
    <w:rsid w:val="00D23AC8"/>
    <w:rsid w:val="00D24628"/>
    <w:rsid w:val="00D25251"/>
    <w:rsid w:val="00D25A0E"/>
    <w:rsid w:val="00D25CCE"/>
    <w:rsid w:val="00D30C9D"/>
    <w:rsid w:val="00D31A98"/>
    <w:rsid w:val="00D31C38"/>
    <w:rsid w:val="00D32541"/>
    <w:rsid w:val="00D3301F"/>
    <w:rsid w:val="00D33AC1"/>
    <w:rsid w:val="00D33C9D"/>
    <w:rsid w:val="00D33F7F"/>
    <w:rsid w:val="00D34DA8"/>
    <w:rsid w:val="00D35088"/>
    <w:rsid w:val="00D356D8"/>
    <w:rsid w:val="00D3598F"/>
    <w:rsid w:val="00D35B49"/>
    <w:rsid w:val="00D35BB2"/>
    <w:rsid w:val="00D36A2C"/>
    <w:rsid w:val="00D36AE2"/>
    <w:rsid w:val="00D37546"/>
    <w:rsid w:val="00D3796B"/>
    <w:rsid w:val="00D402F3"/>
    <w:rsid w:val="00D40DEE"/>
    <w:rsid w:val="00D41A97"/>
    <w:rsid w:val="00D42F73"/>
    <w:rsid w:val="00D433DA"/>
    <w:rsid w:val="00D43A22"/>
    <w:rsid w:val="00D43BFA"/>
    <w:rsid w:val="00D44F6E"/>
    <w:rsid w:val="00D45A97"/>
    <w:rsid w:val="00D46648"/>
    <w:rsid w:val="00D47368"/>
    <w:rsid w:val="00D50093"/>
    <w:rsid w:val="00D503B2"/>
    <w:rsid w:val="00D50C95"/>
    <w:rsid w:val="00D51F8B"/>
    <w:rsid w:val="00D52F06"/>
    <w:rsid w:val="00D536B4"/>
    <w:rsid w:val="00D53843"/>
    <w:rsid w:val="00D54CB9"/>
    <w:rsid w:val="00D554F8"/>
    <w:rsid w:val="00D55929"/>
    <w:rsid w:val="00D55A2E"/>
    <w:rsid w:val="00D56368"/>
    <w:rsid w:val="00D57F25"/>
    <w:rsid w:val="00D60108"/>
    <w:rsid w:val="00D6014F"/>
    <w:rsid w:val="00D6073E"/>
    <w:rsid w:val="00D620CD"/>
    <w:rsid w:val="00D62767"/>
    <w:rsid w:val="00D62851"/>
    <w:rsid w:val="00D62B87"/>
    <w:rsid w:val="00D62DD3"/>
    <w:rsid w:val="00D62DF2"/>
    <w:rsid w:val="00D638EC"/>
    <w:rsid w:val="00D63D13"/>
    <w:rsid w:val="00D6429E"/>
    <w:rsid w:val="00D64374"/>
    <w:rsid w:val="00D6565C"/>
    <w:rsid w:val="00D656A1"/>
    <w:rsid w:val="00D65F98"/>
    <w:rsid w:val="00D66B56"/>
    <w:rsid w:val="00D66C61"/>
    <w:rsid w:val="00D6764E"/>
    <w:rsid w:val="00D67675"/>
    <w:rsid w:val="00D71BB9"/>
    <w:rsid w:val="00D7286D"/>
    <w:rsid w:val="00D72E9D"/>
    <w:rsid w:val="00D73270"/>
    <w:rsid w:val="00D73861"/>
    <w:rsid w:val="00D739F4"/>
    <w:rsid w:val="00D7499E"/>
    <w:rsid w:val="00D74A7A"/>
    <w:rsid w:val="00D75C2E"/>
    <w:rsid w:val="00D75C30"/>
    <w:rsid w:val="00D76E00"/>
    <w:rsid w:val="00D80AAC"/>
    <w:rsid w:val="00D8122E"/>
    <w:rsid w:val="00D8176F"/>
    <w:rsid w:val="00D81BFF"/>
    <w:rsid w:val="00D81E5E"/>
    <w:rsid w:val="00D83EE2"/>
    <w:rsid w:val="00D84276"/>
    <w:rsid w:val="00D84EA7"/>
    <w:rsid w:val="00D86011"/>
    <w:rsid w:val="00D86831"/>
    <w:rsid w:val="00D8710C"/>
    <w:rsid w:val="00D8738F"/>
    <w:rsid w:val="00D87972"/>
    <w:rsid w:val="00D87990"/>
    <w:rsid w:val="00D91D06"/>
    <w:rsid w:val="00D937BA"/>
    <w:rsid w:val="00D94DF6"/>
    <w:rsid w:val="00D9570E"/>
    <w:rsid w:val="00D95B71"/>
    <w:rsid w:val="00D966C1"/>
    <w:rsid w:val="00D96EFA"/>
    <w:rsid w:val="00D97669"/>
    <w:rsid w:val="00DA0333"/>
    <w:rsid w:val="00DA08A9"/>
    <w:rsid w:val="00DA124F"/>
    <w:rsid w:val="00DA1905"/>
    <w:rsid w:val="00DA1EF7"/>
    <w:rsid w:val="00DA22E2"/>
    <w:rsid w:val="00DA232D"/>
    <w:rsid w:val="00DA29EC"/>
    <w:rsid w:val="00DA3001"/>
    <w:rsid w:val="00DA4646"/>
    <w:rsid w:val="00DA4DA3"/>
    <w:rsid w:val="00DA712F"/>
    <w:rsid w:val="00DA7698"/>
    <w:rsid w:val="00DA79DD"/>
    <w:rsid w:val="00DA7E76"/>
    <w:rsid w:val="00DB1655"/>
    <w:rsid w:val="00DB18B0"/>
    <w:rsid w:val="00DB1FE7"/>
    <w:rsid w:val="00DB2666"/>
    <w:rsid w:val="00DB271B"/>
    <w:rsid w:val="00DB28D0"/>
    <w:rsid w:val="00DB2BA0"/>
    <w:rsid w:val="00DB32CE"/>
    <w:rsid w:val="00DB34F8"/>
    <w:rsid w:val="00DB47AA"/>
    <w:rsid w:val="00DB4870"/>
    <w:rsid w:val="00DB4B62"/>
    <w:rsid w:val="00DB5669"/>
    <w:rsid w:val="00DB58F8"/>
    <w:rsid w:val="00DB5AC6"/>
    <w:rsid w:val="00DB7034"/>
    <w:rsid w:val="00DB7757"/>
    <w:rsid w:val="00DB77E8"/>
    <w:rsid w:val="00DB7996"/>
    <w:rsid w:val="00DB7FB0"/>
    <w:rsid w:val="00DC0262"/>
    <w:rsid w:val="00DC047F"/>
    <w:rsid w:val="00DC1118"/>
    <w:rsid w:val="00DC149F"/>
    <w:rsid w:val="00DC1D86"/>
    <w:rsid w:val="00DC35B8"/>
    <w:rsid w:val="00DC3803"/>
    <w:rsid w:val="00DC3975"/>
    <w:rsid w:val="00DC3E23"/>
    <w:rsid w:val="00DC3EC6"/>
    <w:rsid w:val="00DC41EC"/>
    <w:rsid w:val="00DC4A64"/>
    <w:rsid w:val="00DC5A7B"/>
    <w:rsid w:val="00DC602E"/>
    <w:rsid w:val="00DC6AA9"/>
    <w:rsid w:val="00DC707E"/>
    <w:rsid w:val="00DC7293"/>
    <w:rsid w:val="00DD06E5"/>
    <w:rsid w:val="00DD0C45"/>
    <w:rsid w:val="00DD1E83"/>
    <w:rsid w:val="00DD2197"/>
    <w:rsid w:val="00DD265F"/>
    <w:rsid w:val="00DD3506"/>
    <w:rsid w:val="00DD3604"/>
    <w:rsid w:val="00DD36D5"/>
    <w:rsid w:val="00DD3853"/>
    <w:rsid w:val="00DD4501"/>
    <w:rsid w:val="00DD4520"/>
    <w:rsid w:val="00DD47BA"/>
    <w:rsid w:val="00DD50ED"/>
    <w:rsid w:val="00DD54EF"/>
    <w:rsid w:val="00DD5C3A"/>
    <w:rsid w:val="00DD68E5"/>
    <w:rsid w:val="00DD6DEE"/>
    <w:rsid w:val="00DD6E94"/>
    <w:rsid w:val="00DD70EA"/>
    <w:rsid w:val="00DE005C"/>
    <w:rsid w:val="00DE0782"/>
    <w:rsid w:val="00DE0787"/>
    <w:rsid w:val="00DE199F"/>
    <w:rsid w:val="00DE21CB"/>
    <w:rsid w:val="00DE2294"/>
    <w:rsid w:val="00DE22F3"/>
    <w:rsid w:val="00DE32BD"/>
    <w:rsid w:val="00DE366E"/>
    <w:rsid w:val="00DE4354"/>
    <w:rsid w:val="00DE4C0A"/>
    <w:rsid w:val="00DE5612"/>
    <w:rsid w:val="00DE611B"/>
    <w:rsid w:val="00DE6748"/>
    <w:rsid w:val="00DE6B19"/>
    <w:rsid w:val="00DE6E1B"/>
    <w:rsid w:val="00DE74DB"/>
    <w:rsid w:val="00DF0064"/>
    <w:rsid w:val="00DF0156"/>
    <w:rsid w:val="00DF19A7"/>
    <w:rsid w:val="00DF2061"/>
    <w:rsid w:val="00DF20D4"/>
    <w:rsid w:val="00DF268A"/>
    <w:rsid w:val="00DF2ED9"/>
    <w:rsid w:val="00DF2F8B"/>
    <w:rsid w:val="00DF3869"/>
    <w:rsid w:val="00DF45FC"/>
    <w:rsid w:val="00DF4C96"/>
    <w:rsid w:val="00DF523D"/>
    <w:rsid w:val="00DF5760"/>
    <w:rsid w:val="00DF5E23"/>
    <w:rsid w:val="00DF5E25"/>
    <w:rsid w:val="00DF6CA7"/>
    <w:rsid w:val="00DF6F4A"/>
    <w:rsid w:val="00DF7A37"/>
    <w:rsid w:val="00DF7BB6"/>
    <w:rsid w:val="00E0054E"/>
    <w:rsid w:val="00E00E8A"/>
    <w:rsid w:val="00E011C2"/>
    <w:rsid w:val="00E017E5"/>
    <w:rsid w:val="00E0183A"/>
    <w:rsid w:val="00E01960"/>
    <w:rsid w:val="00E02A19"/>
    <w:rsid w:val="00E03FF5"/>
    <w:rsid w:val="00E04A0C"/>
    <w:rsid w:val="00E04B59"/>
    <w:rsid w:val="00E0527F"/>
    <w:rsid w:val="00E05506"/>
    <w:rsid w:val="00E055AC"/>
    <w:rsid w:val="00E057EF"/>
    <w:rsid w:val="00E058E8"/>
    <w:rsid w:val="00E05ABD"/>
    <w:rsid w:val="00E070A9"/>
    <w:rsid w:val="00E1029A"/>
    <w:rsid w:val="00E115D8"/>
    <w:rsid w:val="00E11777"/>
    <w:rsid w:val="00E118B1"/>
    <w:rsid w:val="00E11A44"/>
    <w:rsid w:val="00E1416E"/>
    <w:rsid w:val="00E14A75"/>
    <w:rsid w:val="00E14C83"/>
    <w:rsid w:val="00E14DAA"/>
    <w:rsid w:val="00E17096"/>
    <w:rsid w:val="00E17E3C"/>
    <w:rsid w:val="00E20460"/>
    <w:rsid w:val="00E20B38"/>
    <w:rsid w:val="00E21323"/>
    <w:rsid w:val="00E21876"/>
    <w:rsid w:val="00E21ABB"/>
    <w:rsid w:val="00E220F4"/>
    <w:rsid w:val="00E23AAA"/>
    <w:rsid w:val="00E23D63"/>
    <w:rsid w:val="00E24155"/>
    <w:rsid w:val="00E2480E"/>
    <w:rsid w:val="00E248BB"/>
    <w:rsid w:val="00E249E4"/>
    <w:rsid w:val="00E24FC7"/>
    <w:rsid w:val="00E2502C"/>
    <w:rsid w:val="00E26154"/>
    <w:rsid w:val="00E26E1D"/>
    <w:rsid w:val="00E27F6E"/>
    <w:rsid w:val="00E3032A"/>
    <w:rsid w:val="00E30E47"/>
    <w:rsid w:val="00E30FC2"/>
    <w:rsid w:val="00E32F90"/>
    <w:rsid w:val="00E332AE"/>
    <w:rsid w:val="00E348E8"/>
    <w:rsid w:val="00E352ED"/>
    <w:rsid w:val="00E3530D"/>
    <w:rsid w:val="00E35F27"/>
    <w:rsid w:val="00E36DB6"/>
    <w:rsid w:val="00E36F7D"/>
    <w:rsid w:val="00E36FAB"/>
    <w:rsid w:val="00E3703E"/>
    <w:rsid w:val="00E3765A"/>
    <w:rsid w:val="00E379DE"/>
    <w:rsid w:val="00E37F70"/>
    <w:rsid w:val="00E41510"/>
    <w:rsid w:val="00E41D30"/>
    <w:rsid w:val="00E428F1"/>
    <w:rsid w:val="00E42C98"/>
    <w:rsid w:val="00E4361D"/>
    <w:rsid w:val="00E43B0E"/>
    <w:rsid w:val="00E43B4F"/>
    <w:rsid w:val="00E43BFF"/>
    <w:rsid w:val="00E4430D"/>
    <w:rsid w:val="00E44C6B"/>
    <w:rsid w:val="00E45005"/>
    <w:rsid w:val="00E459FC"/>
    <w:rsid w:val="00E45B40"/>
    <w:rsid w:val="00E46EA4"/>
    <w:rsid w:val="00E47B02"/>
    <w:rsid w:val="00E50C8E"/>
    <w:rsid w:val="00E50E8E"/>
    <w:rsid w:val="00E50EFA"/>
    <w:rsid w:val="00E52073"/>
    <w:rsid w:val="00E52BAD"/>
    <w:rsid w:val="00E52C3B"/>
    <w:rsid w:val="00E53005"/>
    <w:rsid w:val="00E53C96"/>
    <w:rsid w:val="00E5433E"/>
    <w:rsid w:val="00E5482A"/>
    <w:rsid w:val="00E5529E"/>
    <w:rsid w:val="00E552BD"/>
    <w:rsid w:val="00E563D7"/>
    <w:rsid w:val="00E60133"/>
    <w:rsid w:val="00E603C7"/>
    <w:rsid w:val="00E60549"/>
    <w:rsid w:val="00E60FD0"/>
    <w:rsid w:val="00E61649"/>
    <w:rsid w:val="00E61E1B"/>
    <w:rsid w:val="00E62573"/>
    <w:rsid w:val="00E62721"/>
    <w:rsid w:val="00E62CBB"/>
    <w:rsid w:val="00E643F1"/>
    <w:rsid w:val="00E64B87"/>
    <w:rsid w:val="00E64C76"/>
    <w:rsid w:val="00E65354"/>
    <w:rsid w:val="00E65450"/>
    <w:rsid w:val="00E65696"/>
    <w:rsid w:val="00E66942"/>
    <w:rsid w:val="00E669CB"/>
    <w:rsid w:val="00E67150"/>
    <w:rsid w:val="00E67A00"/>
    <w:rsid w:val="00E67BCA"/>
    <w:rsid w:val="00E67D27"/>
    <w:rsid w:val="00E70D2E"/>
    <w:rsid w:val="00E70FF8"/>
    <w:rsid w:val="00E714C3"/>
    <w:rsid w:val="00E714C4"/>
    <w:rsid w:val="00E71760"/>
    <w:rsid w:val="00E71BAC"/>
    <w:rsid w:val="00E71DA8"/>
    <w:rsid w:val="00E731AF"/>
    <w:rsid w:val="00E73272"/>
    <w:rsid w:val="00E7379C"/>
    <w:rsid w:val="00E73C53"/>
    <w:rsid w:val="00E7422D"/>
    <w:rsid w:val="00E745A9"/>
    <w:rsid w:val="00E745E7"/>
    <w:rsid w:val="00E7495C"/>
    <w:rsid w:val="00E75327"/>
    <w:rsid w:val="00E75928"/>
    <w:rsid w:val="00E759BA"/>
    <w:rsid w:val="00E75B94"/>
    <w:rsid w:val="00E768C3"/>
    <w:rsid w:val="00E768F0"/>
    <w:rsid w:val="00E773B7"/>
    <w:rsid w:val="00E77564"/>
    <w:rsid w:val="00E80192"/>
    <w:rsid w:val="00E8086A"/>
    <w:rsid w:val="00E80BA5"/>
    <w:rsid w:val="00E811C3"/>
    <w:rsid w:val="00E817A1"/>
    <w:rsid w:val="00E81B72"/>
    <w:rsid w:val="00E81BBF"/>
    <w:rsid w:val="00E81F8F"/>
    <w:rsid w:val="00E82B5B"/>
    <w:rsid w:val="00E82CAE"/>
    <w:rsid w:val="00E82CFA"/>
    <w:rsid w:val="00E836EA"/>
    <w:rsid w:val="00E83C18"/>
    <w:rsid w:val="00E83E8D"/>
    <w:rsid w:val="00E84835"/>
    <w:rsid w:val="00E84975"/>
    <w:rsid w:val="00E84BAF"/>
    <w:rsid w:val="00E85050"/>
    <w:rsid w:val="00E85889"/>
    <w:rsid w:val="00E859D0"/>
    <w:rsid w:val="00E86150"/>
    <w:rsid w:val="00E86163"/>
    <w:rsid w:val="00E87622"/>
    <w:rsid w:val="00E90189"/>
    <w:rsid w:val="00E90539"/>
    <w:rsid w:val="00E908D3"/>
    <w:rsid w:val="00E913F6"/>
    <w:rsid w:val="00E915DF"/>
    <w:rsid w:val="00E9185F"/>
    <w:rsid w:val="00E921BC"/>
    <w:rsid w:val="00E92601"/>
    <w:rsid w:val="00E93217"/>
    <w:rsid w:val="00E93362"/>
    <w:rsid w:val="00E934BC"/>
    <w:rsid w:val="00E93AF0"/>
    <w:rsid w:val="00E942C1"/>
    <w:rsid w:val="00E95627"/>
    <w:rsid w:val="00E95D90"/>
    <w:rsid w:val="00EA0335"/>
    <w:rsid w:val="00EA0C2A"/>
    <w:rsid w:val="00EA19CD"/>
    <w:rsid w:val="00EA1A05"/>
    <w:rsid w:val="00EA2359"/>
    <w:rsid w:val="00EA25E9"/>
    <w:rsid w:val="00EA3501"/>
    <w:rsid w:val="00EA3642"/>
    <w:rsid w:val="00EA3A95"/>
    <w:rsid w:val="00EA3A9C"/>
    <w:rsid w:val="00EA5959"/>
    <w:rsid w:val="00EA6260"/>
    <w:rsid w:val="00EA6E3D"/>
    <w:rsid w:val="00EB03CB"/>
    <w:rsid w:val="00EB03F0"/>
    <w:rsid w:val="00EB0B79"/>
    <w:rsid w:val="00EB0F44"/>
    <w:rsid w:val="00EB0FF9"/>
    <w:rsid w:val="00EB1474"/>
    <w:rsid w:val="00EB14A8"/>
    <w:rsid w:val="00EB1AA5"/>
    <w:rsid w:val="00EB203B"/>
    <w:rsid w:val="00EB2044"/>
    <w:rsid w:val="00EB24D5"/>
    <w:rsid w:val="00EB2E17"/>
    <w:rsid w:val="00EB3CD5"/>
    <w:rsid w:val="00EB520F"/>
    <w:rsid w:val="00EB57DA"/>
    <w:rsid w:val="00EB58D6"/>
    <w:rsid w:val="00EB72AD"/>
    <w:rsid w:val="00EB7F03"/>
    <w:rsid w:val="00EC0285"/>
    <w:rsid w:val="00EC07CE"/>
    <w:rsid w:val="00EC0AA9"/>
    <w:rsid w:val="00EC0F5D"/>
    <w:rsid w:val="00EC103D"/>
    <w:rsid w:val="00EC181E"/>
    <w:rsid w:val="00EC23D9"/>
    <w:rsid w:val="00EC2436"/>
    <w:rsid w:val="00EC2888"/>
    <w:rsid w:val="00EC2FBF"/>
    <w:rsid w:val="00EC3982"/>
    <w:rsid w:val="00EC4097"/>
    <w:rsid w:val="00EC4274"/>
    <w:rsid w:val="00EC51AD"/>
    <w:rsid w:val="00EC5B2B"/>
    <w:rsid w:val="00EC6200"/>
    <w:rsid w:val="00EC634C"/>
    <w:rsid w:val="00EC63D3"/>
    <w:rsid w:val="00EC736A"/>
    <w:rsid w:val="00EC79FC"/>
    <w:rsid w:val="00ED07C7"/>
    <w:rsid w:val="00ED07DC"/>
    <w:rsid w:val="00ED0946"/>
    <w:rsid w:val="00ED0A03"/>
    <w:rsid w:val="00ED1068"/>
    <w:rsid w:val="00ED1AE0"/>
    <w:rsid w:val="00ED1C55"/>
    <w:rsid w:val="00ED223B"/>
    <w:rsid w:val="00ED30DD"/>
    <w:rsid w:val="00ED3A92"/>
    <w:rsid w:val="00ED3D3F"/>
    <w:rsid w:val="00ED3E47"/>
    <w:rsid w:val="00ED42DB"/>
    <w:rsid w:val="00ED5945"/>
    <w:rsid w:val="00ED62D8"/>
    <w:rsid w:val="00ED6887"/>
    <w:rsid w:val="00ED6D33"/>
    <w:rsid w:val="00ED7F4F"/>
    <w:rsid w:val="00EE0357"/>
    <w:rsid w:val="00EE03C4"/>
    <w:rsid w:val="00EE0A98"/>
    <w:rsid w:val="00EE18C6"/>
    <w:rsid w:val="00EE1DB2"/>
    <w:rsid w:val="00EE29B0"/>
    <w:rsid w:val="00EE2CC4"/>
    <w:rsid w:val="00EE2E5C"/>
    <w:rsid w:val="00EE2FEE"/>
    <w:rsid w:val="00EE32A2"/>
    <w:rsid w:val="00EE3B72"/>
    <w:rsid w:val="00EE4BD8"/>
    <w:rsid w:val="00EE4D5E"/>
    <w:rsid w:val="00EE55E2"/>
    <w:rsid w:val="00EE59EC"/>
    <w:rsid w:val="00EE6206"/>
    <w:rsid w:val="00EE6805"/>
    <w:rsid w:val="00EE7174"/>
    <w:rsid w:val="00EE7EE7"/>
    <w:rsid w:val="00EF0518"/>
    <w:rsid w:val="00EF0785"/>
    <w:rsid w:val="00EF07B7"/>
    <w:rsid w:val="00EF0C76"/>
    <w:rsid w:val="00EF2993"/>
    <w:rsid w:val="00EF2A73"/>
    <w:rsid w:val="00EF332F"/>
    <w:rsid w:val="00EF47B2"/>
    <w:rsid w:val="00EF4D9B"/>
    <w:rsid w:val="00EF5166"/>
    <w:rsid w:val="00EF5BD3"/>
    <w:rsid w:val="00EF5E2F"/>
    <w:rsid w:val="00EF68D8"/>
    <w:rsid w:val="00F00958"/>
    <w:rsid w:val="00F00C08"/>
    <w:rsid w:val="00F01DCB"/>
    <w:rsid w:val="00F02586"/>
    <w:rsid w:val="00F02F57"/>
    <w:rsid w:val="00F03E7A"/>
    <w:rsid w:val="00F0432C"/>
    <w:rsid w:val="00F049BC"/>
    <w:rsid w:val="00F050BE"/>
    <w:rsid w:val="00F055E0"/>
    <w:rsid w:val="00F056EC"/>
    <w:rsid w:val="00F06ADB"/>
    <w:rsid w:val="00F06F6F"/>
    <w:rsid w:val="00F0713C"/>
    <w:rsid w:val="00F10817"/>
    <w:rsid w:val="00F10D99"/>
    <w:rsid w:val="00F11717"/>
    <w:rsid w:val="00F12440"/>
    <w:rsid w:val="00F1295D"/>
    <w:rsid w:val="00F139BC"/>
    <w:rsid w:val="00F1413D"/>
    <w:rsid w:val="00F1480B"/>
    <w:rsid w:val="00F14D62"/>
    <w:rsid w:val="00F14D99"/>
    <w:rsid w:val="00F14ECE"/>
    <w:rsid w:val="00F16185"/>
    <w:rsid w:val="00F17125"/>
    <w:rsid w:val="00F171C1"/>
    <w:rsid w:val="00F2046F"/>
    <w:rsid w:val="00F20DC3"/>
    <w:rsid w:val="00F2126C"/>
    <w:rsid w:val="00F21617"/>
    <w:rsid w:val="00F21D3C"/>
    <w:rsid w:val="00F235B0"/>
    <w:rsid w:val="00F2474E"/>
    <w:rsid w:val="00F256ED"/>
    <w:rsid w:val="00F25781"/>
    <w:rsid w:val="00F27540"/>
    <w:rsid w:val="00F27C4C"/>
    <w:rsid w:val="00F30409"/>
    <w:rsid w:val="00F306D2"/>
    <w:rsid w:val="00F30881"/>
    <w:rsid w:val="00F309ED"/>
    <w:rsid w:val="00F314FA"/>
    <w:rsid w:val="00F32503"/>
    <w:rsid w:val="00F32EB0"/>
    <w:rsid w:val="00F33622"/>
    <w:rsid w:val="00F337DA"/>
    <w:rsid w:val="00F343D5"/>
    <w:rsid w:val="00F34ED9"/>
    <w:rsid w:val="00F350DA"/>
    <w:rsid w:val="00F35184"/>
    <w:rsid w:val="00F352FA"/>
    <w:rsid w:val="00F358FA"/>
    <w:rsid w:val="00F35E5A"/>
    <w:rsid w:val="00F36260"/>
    <w:rsid w:val="00F364E9"/>
    <w:rsid w:val="00F37234"/>
    <w:rsid w:val="00F400E3"/>
    <w:rsid w:val="00F402B5"/>
    <w:rsid w:val="00F40C61"/>
    <w:rsid w:val="00F40D08"/>
    <w:rsid w:val="00F41C97"/>
    <w:rsid w:val="00F428BA"/>
    <w:rsid w:val="00F431B9"/>
    <w:rsid w:val="00F433EB"/>
    <w:rsid w:val="00F4348D"/>
    <w:rsid w:val="00F43779"/>
    <w:rsid w:val="00F43F75"/>
    <w:rsid w:val="00F44E8E"/>
    <w:rsid w:val="00F44ED6"/>
    <w:rsid w:val="00F45352"/>
    <w:rsid w:val="00F45751"/>
    <w:rsid w:val="00F4610A"/>
    <w:rsid w:val="00F46741"/>
    <w:rsid w:val="00F47CF5"/>
    <w:rsid w:val="00F50489"/>
    <w:rsid w:val="00F51B9D"/>
    <w:rsid w:val="00F52153"/>
    <w:rsid w:val="00F5264E"/>
    <w:rsid w:val="00F5314F"/>
    <w:rsid w:val="00F534BC"/>
    <w:rsid w:val="00F5434E"/>
    <w:rsid w:val="00F55714"/>
    <w:rsid w:val="00F55A65"/>
    <w:rsid w:val="00F56513"/>
    <w:rsid w:val="00F57A30"/>
    <w:rsid w:val="00F57D56"/>
    <w:rsid w:val="00F60276"/>
    <w:rsid w:val="00F6114E"/>
    <w:rsid w:val="00F620E1"/>
    <w:rsid w:val="00F629D3"/>
    <w:rsid w:val="00F639B0"/>
    <w:rsid w:val="00F63C2F"/>
    <w:rsid w:val="00F63E65"/>
    <w:rsid w:val="00F645AB"/>
    <w:rsid w:val="00F646F1"/>
    <w:rsid w:val="00F64E52"/>
    <w:rsid w:val="00F65CE5"/>
    <w:rsid w:val="00F66587"/>
    <w:rsid w:val="00F66B3A"/>
    <w:rsid w:val="00F66D00"/>
    <w:rsid w:val="00F66D30"/>
    <w:rsid w:val="00F67BBA"/>
    <w:rsid w:val="00F7042F"/>
    <w:rsid w:val="00F70501"/>
    <w:rsid w:val="00F708A9"/>
    <w:rsid w:val="00F70CB2"/>
    <w:rsid w:val="00F7123F"/>
    <w:rsid w:val="00F71966"/>
    <w:rsid w:val="00F71EBE"/>
    <w:rsid w:val="00F72196"/>
    <w:rsid w:val="00F72EFC"/>
    <w:rsid w:val="00F74F25"/>
    <w:rsid w:val="00F757A9"/>
    <w:rsid w:val="00F76115"/>
    <w:rsid w:val="00F7689B"/>
    <w:rsid w:val="00F77D05"/>
    <w:rsid w:val="00F8117E"/>
    <w:rsid w:val="00F81934"/>
    <w:rsid w:val="00F82107"/>
    <w:rsid w:val="00F82AC3"/>
    <w:rsid w:val="00F83073"/>
    <w:rsid w:val="00F83806"/>
    <w:rsid w:val="00F8468A"/>
    <w:rsid w:val="00F857E2"/>
    <w:rsid w:val="00F85EE9"/>
    <w:rsid w:val="00F86F50"/>
    <w:rsid w:val="00F87093"/>
    <w:rsid w:val="00F87442"/>
    <w:rsid w:val="00F874CB"/>
    <w:rsid w:val="00F87FF8"/>
    <w:rsid w:val="00F90BE8"/>
    <w:rsid w:val="00F91533"/>
    <w:rsid w:val="00F91778"/>
    <w:rsid w:val="00F92548"/>
    <w:rsid w:val="00F92671"/>
    <w:rsid w:val="00F928FB"/>
    <w:rsid w:val="00F92ED9"/>
    <w:rsid w:val="00F93F84"/>
    <w:rsid w:val="00F95510"/>
    <w:rsid w:val="00F95A9B"/>
    <w:rsid w:val="00F95F3C"/>
    <w:rsid w:val="00F96229"/>
    <w:rsid w:val="00F963AB"/>
    <w:rsid w:val="00F96CAC"/>
    <w:rsid w:val="00F976EE"/>
    <w:rsid w:val="00F97D5C"/>
    <w:rsid w:val="00FA1062"/>
    <w:rsid w:val="00FA16EA"/>
    <w:rsid w:val="00FA2819"/>
    <w:rsid w:val="00FA2A6B"/>
    <w:rsid w:val="00FA2D4C"/>
    <w:rsid w:val="00FA2E83"/>
    <w:rsid w:val="00FA3063"/>
    <w:rsid w:val="00FA3840"/>
    <w:rsid w:val="00FA39EF"/>
    <w:rsid w:val="00FA3A73"/>
    <w:rsid w:val="00FA45F8"/>
    <w:rsid w:val="00FA4AE8"/>
    <w:rsid w:val="00FA4D07"/>
    <w:rsid w:val="00FA520A"/>
    <w:rsid w:val="00FA6505"/>
    <w:rsid w:val="00FA680A"/>
    <w:rsid w:val="00FA686A"/>
    <w:rsid w:val="00FA6B63"/>
    <w:rsid w:val="00FA7147"/>
    <w:rsid w:val="00FA7829"/>
    <w:rsid w:val="00FA7F11"/>
    <w:rsid w:val="00FB05DF"/>
    <w:rsid w:val="00FB0A07"/>
    <w:rsid w:val="00FB0A5B"/>
    <w:rsid w:val="00FB10E3"/>
    <w:rsid w:val="00FB176C"/>
    <w:rsid w:val="00FB1B96"/>
    <w:rsid w:val="00FB1E52"/>
    <w:rsid w:val="00FB1F78"/>
    <w:rsid w:val="00FB226B"/>
    <w:rsid w:val="00FB2BFB"/>
    <w:rsid w:val="00FB3A11"/>
    <w:rsid w:val="00FB3BDF"/>
    <w:rsid w:val="00FB429F"/>
    <w:rsid w:val="00FB4332"/>
    <w:rsid w:val="00FB4880"/>
    <w:rsid w:val="00FB4DF7"/>
    <w:rsid w:val="00FB5045"/>
    <w:rsid w:val="00FB7037"/>
    <w:rsid w:val="00FB7F79"/>
    <w:rsid w:val="00FC087C"/>
    <w:rsid w:val="00FC19DD"/>
    <w:rsid w:val="00FC1B76"/>
    <w:rsid w:val="00FC1B7F"/>
    <w:rsid w:val="00FC3AD3"/>
    <w:rsid w:val="00FC3E84"/>
    <w:rsid w:val="00FC4655"/>
    <w:rsid w:val="00FC475F"/>
    <w:rsid w:val="00FC4A79"/>
    <w:rsid w:val="00FC4D05"/>
    <w:rsid w:val="00FC4D23"/>
    <w:rsid w:val="00FC5C19"/>
    <w:rsid w:val="00FC5DA2"/>
    <w:rsid w:val="00FC5EB2"/>
    <w:rsid w:val="00FC7112"/>
    <w:rsid w:val="00FC7CC5"/>
    <w:rsid w:val="00FC7DB9"/>
    <w:rsid w:val="00FD0E1C"/>
    <w:rsid w:val="00FD1124"/>
    <w:rsid w:val="00FD128A"/>
    <w:rsid w:val="00FD1C94"/>
    <w:rsid w:val="00FD1EEC"/>
    <w:rsid w:val="00FD1F07"/>
    <w:rsid w:val="00FD22C0"/>
    <w:rsid w:val="00FD2793"/>
    <w:rsid w:val="00FD2CCD"/>
    <w:rsid w:val="00FD39CC"/>
    <w:rsid w:val="00FD3E07"/>
    <w:rsid w:val="00FD4A38"/>
    <w:rsid w:val="00FD4D9C"/>
    <w:rsid w:val="00FD5250"/>
    <w:rsid w:val="00FD5586"/>
    <w:rsid w:val="00FD5C82"/>
    <w:rsid w:val="00FD61F2"/>
    <w:rsid w:val="00FD6793"/>
    <w:rsid w:val="00FD6DFA"/>
    <w:rsid w:val="00FD781A"/>
    <w:rsid w:val="00FD7D78"/>
    <w:rsid w:val="00FE00B3"/>
    <w:rsid w:val="00FE182D"/>
    <w:rsid w:val="00FE3553"/>
    <w:rsid w:val="00FE44FE"/>
    <w:rsid w:val="00FE4554"/>
    <w:rsid w:val="00FE5636"/>
    <w:rsid w:val="00FE59B2"/>
    <w:rsid w:val="00FF0BAC"/>
    <w:rsid w:val="00FF0E2D"/>
    <w:rsid w:val="00FF12F5"/>
    <w:rsid w:val="00FF156C"/>
    <w:rsid w:val="00FF1677"/>
    <w:rsid w:val="00FF2AB9"/>
    <w:rsid w:val="00FF2C63"/>
    <w:rsid w:val="00FF3B8A"/>
    <w:rsid w:val="00FF4B98"/>
    <w:rsid w:val="00FF4D1F"/>
    <w:rsid w:val="00FF55EA"/>
    <w:rsid w:val="00FF683F"/>
    <w:rsid w:val="00FF6C14"/>
    <w:rsid w:val="00FF6F4D"/>
    <w:rsid w:val="00FF7653"/>
    <w:rsid w:val="00FF77C2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5C2350"/>
  <w14:defaultImageDpi w14:val="0"/>
  <w15:docId w15:val="{6ED72F1E-8DD6-43DD-8B16-E2FFA0E5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DA4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F3C83"/>
    <w:pPr>
      <w:widowControl w:val="0"/>
      <w:tabs>
        <w:tab w:val="num" w:pos="9157"/>
      </w:tabs>
      <w:suppressAutoHyphens/>
      <w:overflowPunct w:val="0"/>
      <w:autoSpaceDE w:val="0"/>
      <w:spacing w:before="240" w:after="60"/>
      <w:ind w:left="9157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F3C83"/>
    <w:pPr>
      <w:keepNext/>
      <w:widowControl w:val="0"/>
      <w:tabs>
        <w:tab w:val="num" w:pos="9589"/>
      </w:tabs>
      <w:suppressAutoHyphens/>
      <w:overflowPunct w:val="0"/>
      <w:autoSpaceDE w:val="0"/>
      <w:ind w:left="9589" w:hanging="144"/>
      <w:textAlignment w:val="baseline"/>
      <w:outlineLvl w:val="8"/>
    </w:pPr>
    <w:rPr>
      <w:b/>
      <w:i/>
      <w:sz w:val="26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F3C83"/>
    <w:rPr>
      <w:rFonts w:ascii="Times New Roman" w:hAnsi="Times New Roman" w:cs="Times New Roman"/>
      <w:b/>
      <w:bCs/>
      <w:sz w:val="22"/>
      <w:szCs w:val="22"/>
      <w:lang w:val="x-none"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F3C83"/>
    <w:rPr>
      <w:rFonts w:ascii="Times New Roman" w:hAnsi="Times New Roman" w:cs="Times New Roman"/>
      <w:b/>
      <w:i/>
      <w:sz w:val="26"/>
      <w:u w:val="single"/>
      <w:lang w:val="x-none" w:eastAsia="ar-SA" w:bidi="ar-SA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"/>
    <w:basedOn w:val="Normalny"/>
    <w:link w:val="AkapitzlistZnak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3E5659"/>
    <w:rPr>
      <w:rFonts w:ascii="Arial" w:hAnsi="Arial"/>
      <w:b/>
      <w:sz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659"/>
    <w:pPr>
      <w:widowControl w:val="0"/>
      <w:shd w:val="clear" w:color="auto" w:fill="FFFFFF"/>
      <w:spacing w:after="35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zielony101">
    <w:name w:val="zielony101"/>
    <w:rsid w:val="00EC07CE"/>
    <w:rPr>
      <w:rFonts w:ascii="Arial" w:hAnsi="Arial"/>
      <w:b/>
      <w:color w:val="000000"/>
      <w:sz w:val="18"/>
    </w:rPr>
  </w:style>
  <w:style w:type="paragraph" w:customStyle="1" w:styleId="Zwykytekst3">
    <w:name w:val="Zwykły tekst3"/>
    <w:basedOn w:val="Normalny"/>
    <w:uiPriority w:val="99"/>
    <w:rsid w:val="005F3F7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D1C94"/>
    <w:pPr>
      <w:suppressAutoHyphens/>
    </w:pPr>
    <w:rPr>
      <w:rFonts w:eastAsia="SimSun"/>
      <w:u w:val="single"/>
      <w:lang w:eastAsia="zh-CN"/>
    </w:rPr>
  </w:style>
  <w:style w:type="character" w:styleId="Pogrubienie">
    <w:name w:val="Strong"/>
    <w:uiPriority w:val="22"/>
    <w:qFormat/>
    <w:rsid w:val="007A6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5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85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6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ED22-2C8B-414E-B0E8-09F7C03B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tryb podstawowy</vt:lpstr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tryb podstawowy</dc:title>
  <dc:subject/>
  <dc:creator>UG Żurawica</dc:creator>
  <cp:keywords/>
  <dc:description>ZNAKI:50701</dc:description>
  <cp:lastModifiedBy>uzytkownik</cp:lastModifiedBy>
  <cp:revision>2</cp:revision>
  <cp:lastPrinted>2022-07-19T06:38:00Z</cp:lastPrinted>
  <dcterms:created xsi:type="dcterms:W3CDTF">2025-11-05T12:33:00Z</dcterms:created>
  <dcterms:modified xsi:type="dcterms:W3CDTF">2025-11-05T12:33:00Z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